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96F8" w14:textId="4BD64AB7" w:rsidR="00DE7EC6" w:rsidRPr="00F27C83" w:rsidRDefault="00DE7EC6" w:rsidP="00532973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b/>
          <w:i/>
          <w:iCs/>
          <w:sz w:val="20"/>
          <w:szCs w:val="20"/>
        </w:rPr>
      </w:pPr>
    </w:p>
    <w:p w14:paraId="213DDBD1" w14:textId="77777777" w:rsidR="00D82593" w:rsidRPr="00F27C83" w:rsidRDefault="00D82593" w:rsidP="000D317E">
      <w:pPr>
        <w:spacing w:line="276" w:lineRule="auto"/>
        <w:rPr>
          <w:rFonts w:ascii="Arial" w:hAnsi="Arial" w:cs="Arial"/>
          <w:sz w:val="24"/>
          <w:szCs w:val="24"/>
        </w:rPr>
      </w:pPr>
    </w:p>
    <w:p w14:paraId="2366540B" w14:textId="77777777" w:rsidR="00DE7EC6" w:rsidRPr="00F27C83" w:rsidRDefault="00DE7EC6" w:rsidP="00D825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………………………………….</w:t>
      </w:r>
      <w:r w:rsidRPr="00F27C83">
        <w:rPr>
          <w:rFonts w:ascii="Arial" w:hAnsi="Arial" w:cs="Arial"/>
          <w:sz w:val="24"/>
          <w:szCs w:val="24"/>
        </w:rPr>
        <w:tab/>
      </w:r>
      <w:r w:rsidRPr="00F27C83">
        <w:rPr>
          <w:rFonts w:ascii="Arial" w:hAnsi="Arial" w:cs="Arial"/>
          <w:sz w:val="24"/>
          <w:szCs w:val="24"/>
        </w:rPr>
        <w:tab/>
      </w:r>
      <w:r w:rsidRPr="00F27C83">
        <w:rPr>
          <w:rFonts w:ascii="Arial" w:hAnsi="Arial" w:cs="Arial"/>
          <w:sz w:val="24"/>
          <w:szCs w:val="24"/>
        </w:rPr>
        <w:tab/>
      </w:r>
      <w:r w:rsidRPr="00F27C83">
        <w:rPr>
          <w:rFonts w:ascii="Arial" w:hAnsi="Arial" w:cs="Arial"/>
          <w:sz w:val="24"/>
          <w:szCs w:val="24"/>
        </w:rPr>
        <w:tab/>
      </w:r>
      <w:r w:rsidRPr="00F27C83">
        <w:rPr>
          <w:rFonts w:ascii="Arial" w:hAnsi="Arial" w:cs="Arial"/>
          <w:sz w:val="24"/>
          <w:szCs w:val="24"/>
        </w:rPr>
        <w:tab/>
        <w:t>………………………...</w:t>
      </w:r>
    </w:p>
    <w:p w14:paraId="27B2FFCA" w14:textId="14137C68" w:rsidR="00DE7EC6" w:rsidRPr="00D82593" w:rsidRDefault="00D82593" w:rsidP="00D82593">
      <w:pPr>
        <w:spacing w:after="0" w:line="240" w:lineRule="auto"/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DE7EC6" w:rsidRPr="00D82593">
        <w:rPr>
          <w:rFonts w:ascii="Arial" w:hAnsi="Arial" w:cs="Arial"/>
          <w:sz w:val="18"/>
          <w:szCs w:val="18"/>
        </w:rPr>
        <w:t>(pieczęć firmowa)</w:t>
      </w:r>
      <w:r w:rsidR="00DE7EC6" w:rsidRPr="00D82593">
        <w:rPr>
          <w:rFonts w:ascii="Arial" w:hAnsi="Arial" w:cs="Arial"/>
          <w:sz w:val="18"/>
          <w:szCs w:val="18"/>
        </w:rPr>
        <w:tab/>
      </w:r>
      <w:r w:rsidR="00DE7EC6" w:rsidRPr="00D82593">
        <w:rPr>
          <w:rFonts w:ascii="Arial" w:hAnsi="Arial" w:cs="Arial"/>
          <w:sz w:val="18"/>
          <w:szCs w:val="18"/>
        </w:rPr>
        <w:tab/>
      </w:r>
      <w:r w:rsidR="00DE7EC6" w:rsidRPr="00D82593">
        <w:rPr>
          <w:rFonts w:ascii="Arial" w:hAnsi="Arial" w:cs="Arial"/>
          <w:sz w:val="18"/>
          <w:szCs w:val="18"/>
        </w:rPr>
        <w:tab/>
      </w:r>
      <w:r w:rsidR="00DE7EC6" w:rsidRPr="00D82593">
        <w:rPr>
          <w:rFonts w:ascii="Arial" w:hAnsi="Arial" w:cs="Arial"/>
          <w:sz w:val="18"/>
          <w:szCs w:val="18"/>
        </w:rPr>
        <w:tab/>
      </w:r>
      <w:r w:rsidR="00DE7EC6" w:rsidRPr="00D82593">
        <w:rPr>
          <w:rFonts w:ascii="Arial" w:hAnsi="Arial" w:cs="Arial"/>
          <w:sz w:val="18"/>
          <w:szCs w:val="18"/>
        </w:rPr>
        <w:tab/>
      </w:r>
      <w:r w:rsidR="00DE7EC6" w:rsidRPr="00D825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</w:t>
      </w:r>
      <w:r w:rsidR="00DE7EC6" w:rsidRPr="00D82593">
        <w:rPr>
          <w:rFonts w:ascii="Arial" w:hAnsi="Arial" w:cs="Arial"/>
          <w:sz w:val="18"/>
          <w:szCs w:val="18"/>
        </w:rPr>
        <w:t>(miejscowość i data)</w:t>
      </w:r>
    </w:p>
    <w:p w14:paraId="190BC166" w14:textId="77777777" w:rsidR="00DE7EC6" w:rsidRDefault="00DE7EC6" w:rsidP="000D317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5582" w:type="dxa"/>
        <w:tblInd w:w="4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2"/>
      </w:tblGrid>
      <w:tr w:rsidR="0058124F" w:rsidRPr="007427CB" w14:paraId="430C14B0" w14:textId="77777777" w:rsidTr="007970B5">
        <w:trPr>
          <w:trHeight w:val="2578"/>
        </w:trPr>
        <w:tc>
          <w:tcPr>
            <w:tcW w:w="5582" w:type="dxa"/>
          </w:tcPr>
          <w:p w14:paraId="4944009B" w14:textId="77777777" w:rsidR="0058124F" w:rsidRPr="007427CB" w:rsidRDefault="0058124F" w:rsidP="00F475DA">
            <w:pPr>
              <w:spacing w:line="360" w:lineRule="auto"/>
              <w:rPr>
                <w:rFonts w:ascii="Arial" w:hAnsi="Arial" w:cs="Arial"/>
                <w:b/>
              </w:rPr>
            </w:pPr>
            <w:r w:rsidRPr="007427CB">
              <w:rPr>
                <w:rFonts w:ascii="Arial" w:hAnsi="Arial" w:cs="Arial"/>
                <w:b/>
                <w:bCs/>
              </w:rPr>
              <w:t xml:space="preserve">ADNOTACJE POWIATOWEGO URZĘDU PRACY </w:t>
            </w:r>
          </w:p>
          <w:p w14:paraId="50D8242E" w14:textId="77777777" w:rsidR="0058124F" w:rsidRPr="007427CB" w:rsidRDefault="0058124F" w:rsidP="00F475DA">
            <w:pPr>
              <w:spacing w:line="360" w:lineRule="auto"/>
              <w:rPr>
                <w:rFonts w:ascii="Arial" w:hAnsi="Arial" w:cs="Arial"/>
                <w:bCs/>
              </w:rPr>
            </w:pPr>
            <w:r w:rsidRPr="007427CB">
              <w:rPr>
                <w:rFonts w:ascii="Arial" w:hAnsi="Arial" w:cs="Arial"/>
                <w:bCs/>
              </w:rPr>
              <w:t xml:space="preserve">Wpisano do rejestru wniosków pod nr: </w:t>
            </w:r>
          </w:p>
          <w:p w14:paraId="0EF0EBCE" w14:textId="7F29E704" w:rsidR="0058124F" w:rsidRPr="007427CB" w:rsidRDefault="0058124F" w:rsidP="00F475DA">
            <w:pPr>
              <w:spacing w:line="360" w:lineRule="auto"/>
              <w:rPr>
                <w:rFonts w:ascii="Arial" w:hAnsi="Arial" w:cs="Arial"/>
                <w:bCs/>
              </w:rPr>
            </w:pPr>
            <w:r w:rsidRPr="007427CB">
              <w:rPr>
                <w:rFonts w:ascii="Arial" w:hAnsi="Arial" w:cs="Arial"/>
                <w:bCs/>
              </w:rPr>
              <w:t>CAZ.</w:t>
            </w:r>
            <w:r>
              <w:rPr>
                <w:rFonts w:ascii="Arial" w:hAnsi="Arial" w:cs="Arial"/>
                <w:bCs/>
              </w:rPr>
              <w:t>630</w:t>
            </w:r>
            <w:r w:rsidRPr="007427CB">
              <w:rPr>
                <w:rFonts w:ascii="Arial" w:hAnsi="Arial" w:cs="Arial"/>
                <w:bCs/>
              </w:rPr>
              <w:t>. ___</w:t>
            </w:r>
            <w:r>
              <w:rPr>
                <w:rFonts w:ascii="Arial" w:hAnsi="Arial" w:cs="Arial"/>
                <w:bCs/>
              </w:rPr>
              <w:t>___________</w:t>
            </w:r>
            <w:r w:rsidRPr="007427CB">
              <w:rPr>
                <w:rFonts w:ascii="Arial" w:hAnsi="Arial" w:cs="Arial"/>
                <w:bCs/>
              </w:rPr>
              <w:t>__ . 202</w:t>
            </w:r>
            <w:r>
              <w:rPr>
                <w:rFonts w:ascii="Arial" w:hAnsi="Arial" w:cs="Arial"/>
                <w:bCs/>
              </w:rPr>
              <w:t>6</w:t>
            </w:r>
          </w:p>
          <w:p w14:paraId="4B92F150" w14:textId="09F3A8DE" w:rsidR="0058124F" w:rsidRPr="007427CB" w:rsidRDefault="0058124F" w:rsidP="00F475DA">
            <w:pPr>
              <w:spacing w:line="360" w:lineRule="auto"/>
              <w:rPr>
                <w:rFonts w:ascii="Arial" w:hAnsi="Arial" w:cs="Arial"/>
                <w:bCs/>
              </w:rPr>
            </w:pPr>
            <w:proofErr w:type="spellStart"/>
            <w:r w:rsidRPr="007427CB">
              <w:rPr>
                <w:rFonts w:ascii="Arial" w:hAnsi="Arial" w:cs="Arial"/>
                <w:bCs/>
              </w:rPr>
              <w:t>WnD</w:t>
            </w:r>
            <w:r>
              <w:rPr>
                <w:rFonts w:ascii="Arial" w:hAnsi="Arial" w:cs="Arial"/>
                <w:bCs/>
              </w:rPr>
              <w:t>op</w:t>
            </w:r>
            <w:proofErr w:type="spellEnd"/>
            <w:r w:rsidRPr="007427CB">
              <w:rPr>
                <w:rFonts w:ascii="Arial" w:hAnsi="Arial" w:cs="Arial"/>
                <w:bCs/>
              </w:rPr>
              <w:t>/</w:t>
            </w:r>
            <w:r>
              <w:rPr>
                <w:rFonts w:ascii="Arial" w:hAnsi="Arial" w:cs="Arial"/>
                <w:bCs/>
              </w:rPr>
              <w:t>26</w:t>
            </w:r>
            <w:r w:rsidRPr="007427CB">
              <w:rPr>
                <w:rFonts w:ascii="Arial" w:hAnsi="Arial" w:cs="Arial"/>
                <w:bCs/>
              </w:rPr>
              <w:t xml:space="preserve">/…………… z </w:t>
            </w:r>
            <w:proofErr w:type="spellStart"/>
            <w:r w:rsidRPr="007427CB">
              <w:rPr>
                <w:rFonts w:ascii="Arial" w:hAnsi="Arial" w:cs="Arial"/>
                <w:bCs/>
              </w:rPr>
              <w:t>dn</w:t>
            </w:r>
            <w:proofErr w:type="spellEnd"/>
            <w:r w:rsidRPr="007427CB">
              <w:rPr>
                <w:rFonts w:ascii="Arial" w:hAnsi="Arial" w:cs="Arial"/>
                <w:bCs/>
              </w:rPr>
              <w:t xml:space="preserve">……………………….. </w:t>
            </w:r>
          </w:p>
          <w:p w14:paraId="5F405BBC" w14:textId="77777777" w:rsidR="0058124F" w:rsidRPr="007427CB" w:rsidRDefault="0058124F" w:rsidP="00F475DA">
            <w:pPr>
              <w:spacing w:line="360" w:lineRule="auto"/>
              <w:rPr>
                <w:rFonts w:ascii="Arial" w:hAnsi="Arial" w:cs="Arial"/>
                <w:b/>
              </w:rPr>
            </w:pPr>
            <w:r w:rsidRPr="007427CB">
              <w:rPr>
                <w:rFonts w:ascii="Arial" w:hAnsi="Arial" w:cs="Arial"/>
                <w:bCs/>
              </w:rPr>
              <w:t>Data skompletowania</w:t>
            </w:r>
            <w:r w:rsidRPr="007427CB">
              <w:rPr>
                <w:rFonts w:ascii="Arial" w:hAnsi="Arial" w:cs="Arial"/>
                <w:b/>
              </w:rPr>
              <w:t xml:space="preserve"> </w:t>
            </w:r>
            <w:r w:rsidRPr="007427CB">
              <w:rPr>
                <w:rFonts w:ascii="Arial" w:hAnsi="Arial" w:cs="Arial"/>
                <w:bCs/>
              </w:rPr>
              <w:t>wniosku</w:t>
            </w:r>
            <w:r>
              <w:rPr>
                <w:rFonts w:ascii="Arial" w:hAnsi="Arial" w:cs="Arial"/>
                <w:bCs/>
              </w:rPr>
              <w:t>: ………………………….</w:t>
            </w:r>
          </w:p>
        </w:tc>
      </w:tr>
    </w:tbl>
    <w:p w14:paraId="3955F9FC" w14:textId="77777777" w:rsidR="0058124F" w:rsidRPr="00F27C83" w:rsidRDefault="0058124F" w:rsidP="000D317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30737CC" w14:textId="34C4F838" w:rsidR="00DE7EC6" w:rsidRPr="00F27C83" w:rsidRDefault="00DE7EC6" w:rsidP="000D317E">
      <w:pPr>
        <w:spacing w:line="276" w:lineRule="auto"/>
        <w:ind w:left="5664"/>
        <w:rPr>
          <w:rFonts w:ascii="Arial" w:hAnsi="Arial" w:cs="Arial"/>
          <w:b/>
          <w:sz w:val="24"/>
          <w:szCs w:val="24"/>
        </w:rPr>
      </w:pPr>
      <w:r w:rsidRPr="00F27C83">
        <w:rPr>
          <w:rFonts w:ascii="Arial" w:hAnsi="Arial" w:cs="Arial"/>
          <w:b/>
          <w:sz w:val="24"/>
          <w:szCs w:val="24"/>
        </w:rPr>
        <w:t>Starosta Płoński</w:t>
      </w:r>
      <w:r w:rsidRPr="00F27C83">
        <w:rPr>
          <w:rFonts w:ascii="Arial" w:hAnsi="Arial" w:cs="Arial"/>
          <w:b/>
          <w:sz w:val="24"/>
          <w:szCs w:val="24"/>
        </w:rPr>
        <w:br/>
        <w:t xml:space="preserve">za pośrednictwem </w:t>
      </w:r>
      <w:r w:rsidRPr="00F27C83">
        <w:rPr>
          <w:rFonts w:ascii="Arial" w:hAnsi="Arial" w:cs="Arial"/>
          <w:b/>
          <w:sz w:val="24"/>
          <w:szCs w:val="24"/>
        </w:rPr>
        <w:br/>
        <w:t>Powiatow</w:t>
      </w:r>
      <w:r w:rsidR="00D82593">
        <w:rPr>
          <w:rFonts w:ascii="Arial" w:hAnsi="Arial" w:cs="Arial"/>
          <w:b/>
          <w:sz w:val="24"/>
          <w:szCs w:val="24"/>
        </w:rPr>
        <w:t>ego</w:t>
      </w:r>
      <w:r w:rsidRPr="00F27C83">
        <w:rPr>
          <w:rFonts w:ascii="Arial" w:hAnsi="Arial" w:cs="Arial"/>
          <w:b/>
          <w:sz w:val="24"/>
          <w:szCs w:val="24"/>
        </w:rPr>
        <w:t xml:space="preserve"> Urz</w:t>
      </w:r>
      <w:r w:rsidR="00D82593">
        <w:rPr>
          <w:rFonts w:ascii="Arial" w:hAnsi="Arial" w:cs="Arial"/>
          <w:b/>
          <w:sz w:val="24"/>
          <w:szCs w:val="24"/>
        </w:rPr>
        <w:t>ędu</w:t>
      </w:r>
      <w:r w:rsidRPr="00F27C83">
        <w:rPr>
          <w:rFonts w:ascii="Arial" w:hAnsi="Arial" w:cs="Arial"/>
          <w:b/>
          <w:sz w:val="24"/>
          <w:szCs w:val="24"/>
        </w:rPr>
        <w:t xml:space="preserve"> Pracy  </w:t>
      </w:r>
      <w:r w:rsidRPr="00F27C83">
        <w:rPr>
          <w:rFonts w:ascii="Arial" w:hAnsi="Arial" w:cs="Arial"/>
          <w:b/>
          <w:sz w:val="24"/>
          <w:szCs w:val="24"/>
        </w:rPr>
        <w:br/>
        <w:t>w Płońsku</w:t>
      </w:r>
    </w:p>
    <w:p w14:paraId="70327A90" w14:textId="77777777" w:rsidR="00D82593" w:rsidRDefault="00D82593" w:rsidP="000D317E">
      <w:pPr>
        <w:pStyle w:val="Tekstpodstawowy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13A14CE5" w14:textId="2906B7C7" w:rsidR="007F7954" w:rsidRPr="007F7954" w:rsidRDefault="007F7954" w:rsidP="000D317E">
      <w:pPr>
        <w:shd w:val="clear" w:color="auto" w:fill="FFFFFF"/>
        <w:suppressAutoHyphens/>
        <w:spacing w:after="0" w:line="276" w:lineRule="auto"/>
        <w:ind w:firstLine="360"/>
        <w:jc w:val="center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ar-SA"/>
          <w14:ligatures w14:val="none"/>
        </w:rPr>
      </w:pPr>
      <w:r w:rsidRPr="007F7954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ar-SA"/>
          <w14:ligatures w14:val="none"/>
        </w:rPr>
        <w:t>Wniose</w:t>
      </w:r>
      <w:r w:rsidR="001D1BD5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ar-SA"/>
          <w14:ligatures w14:val="none"/>
        </w:rPr>
        <w:t>k</w:t>
      </w:r>
      <w:r w:rsidRPr="007F7954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ar-SA"/>
          <w14:ligatures w14:val="none"/>
        </w:rPr>
        <w:t xml:space="preserve"> o refundację kosztów wyposażenia lub doposażenia stanowiska pracy</w:t>
      </w:r>
      <w:r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ar-SA"/>
          <w14:ligatures w14:val="none"/>
        </w:rPr>
        <w:t xml:space="preserve"> </w:t>
      </w:r>
      <w:r w:rsidRPr="007F7954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ar-SA"/>
          <w14:ligatures w14:val="none"/>
        </w:rPr>
        <w:t>dla skierowanego bezrobotnego lub skierowanego poszukującego pracy</w:t>
      </w:r>
    </w:p>
    <w:p w14:paraId="0CE0E541" w14:textId="77777777" w:rsidR="007F7954" w:rsidRDefault="007F7954" w:rsidP="000D317E">
      <w:pPr>
        <w:shd w:val="clear" w:color="auto" w:fill="FFFFFF"/>
        <w:suppressAutoHyphens/>
        <w:spacing w:after="0" w:line="276" w:lineRule="auto"/>
        <w:ind w:firstLine="360"/>
        <w:jc w:val="center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ar-SA"/>
          <w14:ligatures w14:val="none"/>
        </w:rPr>
      </w:pPr>
      <w:r w:rsidRPr="007F7954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ar-SA"/>
          <w14:ligatures w14:val="none"/>
        </w:rPr>
        <w:t xml:space="preserve">niezatrudnionego i niewykonującego innej pracy zarobkowej opiekuna osoby niepełnosprawnej </w:t>
      </w:r>
    </w:p>
    <w:p w14:paraId="4AAFFADA" w14:textId="77777777" w:rsidR="007F7954" w:rsidRDefault="007F7954" w:rsidP="000D317E">
      <w:pPr>
        <w:shd w:val="clear" w:color="auto" w:fill="FFFFFF"/>
        <w:suppressAutoHyphens/>
        <w:spacing w:after="0" w:line="276" w:lineRule="auto"/>
        <w:ind w:firstLine="360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ar-SA"/>
          <w14:ligatures w14:val="none"/>
        </w:rPr>
      </w:pPr>
    </w:p>
    <w:p w14:paraId="347F28E6" w14:textId="77777777" w:rsidR="00D82593" w:rsidRDefault="00D82593" w:rsidP="000D317E">
      <w:pPr>
        <w:shd w:val="clear" w:color="auto" w:fill="FFFFFF"/>
        <w:suppressAutoHyphens/>
        <w:spacing w:after="0" w:line="276" w:lineRule="auto"/>
        <w:ind w:firstLine="360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ar-SA"/>
          <w14:ligatures w14:val="none"/>
        </w:rPr>
      </w:pPr>
    </w:p>
    <w:p w14:paraId="7631B79A" w14:textId="77777777" w:rsidR="00D82593" w:rsidRDefault="00D82593" w:rsidP="000D317E">
      <w:pPr>
        <w:shd w:val="clear" w:color="auto" w:fill="FFFFFF"/>
        <w:suppressAutoHyphens/>
        <w:spacing w:after="0" w:line="276" w:lineRule="auto"/>
        <w:ind w:firstLine="360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ar-SA"/>
          <w14:ligatures w14:val="none"/>
        </w:rPr>
      </w:pPr>
    </w:p>
    <w:p w14:paraId="7F95D12A" w14:textId="5B94CAB7" w:rsidR="009C3D25" w:rsidRPr="007F7954" w:rsidRDefault="009C3D25" w:rsidP="000D317E">
      <w:pPr>
        <w:shd w:val="clear" w:color="auto" w:fill="FFFFFF"/>
        <w:suppressAutoHyphens/>
        <w:spacing w:after="0" w:line="276" w:lineRule="auto"/>
        <w:ind w:firstLine="360"/>
        <w:rPr>
          <w:rFonts w:ascii="Arial" w:eastAsia="Times New Roman" w:hAnsi="Arial" w:cs="Arial"/>
          <w:b/>
          <w:kern w:val="0"/>
          <w:sz w:val="24"/>
          <w:szCs w:val="24"/>
          <w:lang w:eastAsia="ar-SA"/>
          <w14:ligatures w14:val="none"/>
        </w:rPr>
      </w:pPr>
      <w:r w:rsidRPr="007F7954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ar-SA"/>
          <w14:ligatures w14:val="none"/>
        </w:rPr>
        <w:t>Podstawa prawna</w:t>
      </w:r>
      <w:r w:rsidRPr="007F7954">
        <w:rPr>
          <w:rFonts w:ascii="Arial" w:eastAsia="Times New Roman" w:hAnsi="Arial" w:cs="Arial"/>
          <w:b/>
          <w:kern w:val="0"/>
          <w:sz w:val="24"/>
          <w:szCs w:val="24"/>
          <w:lang w:eastAsia="ar-SA"/>
          <w14:ligatures w14:val="none"/>
        </w:rPr>
        <w:t>:</w:t>
      </w:r>
    </w:p>
    <w:p w14:paraId="155E6331" w14:textId="73AE0074" w:rsidR="001616FA" w:rsidRPr="001616FA" w:rsidRDefault="007F7954">
      <w:pPr>
        <w:pStyle w:val="Akapitzlist"/>
        <w:numPr>
          <w:ilvl w:val="0"/>
          <w:numId w:val="4"/>
        </w:numPr>
        <w:shd w:val="clear" w:color="auto" w:fill="FFFFFF"/>
        <w:tabs>
          <w:tab w:val="left" w:pos="426"/>
          <w:tab w:val="num" w:pos="1728"/>
          <w:tab w:val="left" w:pos="1800"/>
        </w:tabs>
        <w:rPr>
          <w:rFonts w:ascii="Arial" w:hAnsi="Arial" w:cs="Arial"/>
          <w:sz w:val="24"/>
          <w:szCs w:val="24"/>
        </w:rPr>
      </w:pPr>
      <w:r w:rsidRPr="007F7954">
        <w:rPr>
          <w:rFonts w:ascii="Arial" w:hAnsi="Arial" w:cs="Arial"/>
          <w:sz w:val="24"/>
          <w:szCs w:val="24"/>
        </w:rPr>
        <w:t>Art. 154 oraz 155 ustawy  z dnia 20</w:t>
      </w:r>
      <w:r w:rsidR="00D82593">
        <w:rPr>
          <w:rFonts w:ascii="Arial" w:hAnsi="Arial" w:cs="Arial"/>
          <w:sz w:val="24"/>
          <w:szCs w:val="24"/>
        </w:rPr>
        <w:t xml:space="preserve"> marca </w:t>
      </w:r>
      <w:r w:rsidRPr="007F7954">
        <w:rPr>
          <w:rFonts w:ascii="Arial" w:hAnsi="Arial" w:cs="Arial"/>
          <w:sz w:val="24"/>
          <w:szCs w:val="24"/>
        </w:rPr>
        <w:t>2025 r. o rynku pracy i służbach zatrudnienia</w:t>
      </w:r>
      <w:r w:rsidR="001616FA" w:rsidRPr="001616FA">
        <w:rPr>
          <w:rFonts w:ascii="Arial" w:hAnsi="Arial" w:cs="Arial"/>
          <w:sz w:val="24"/>
          <w:szCs w:val="24"/>
        </w:rPr>
        <w:t>,</w:t>
      </w:r>
    </w:p>
    <w:p w14:paraId="3AC56663" w14:textId="680EE99A" w:rsidR="00DE7EC6" w:rsidRPr="00532973" w:rsidRDefault="001616FA">
      <w:pPr>
        <w:pStyle w:val="Akapitzlist"/>
        <w:numPr>
          <w:ilvl w:val="0"/>
          <w:numId w:val="4"/>
        </w:numPr>
        <w:shd w:val="clear" w:color="auto" w:fill="FFFFFF"/>
        <w:tabs>
          <w:tab w:val="left" w:pos="360"/>
          <w:tab w:val="num" w:pos="1728"/>
        </w:tabs>
        <w:rPr>
          <w:rFonts w:ascii="Arial" w:hAnsi="Arial" w:cs="Arial"/>
          <w:sz w:val="24"/>
          <w:szCs w:val="24"/>
        </w:rPr>
      </w:pPr>
      <w:r w:rsidRPr="001616FA">
        <w:rPr>
          <w:rFonts w:ascii="Arial" w:hAnsi="Arial" w:cs="Arial"/>
          <w:sz w:val="24"/>
          <w:szCs w:val="24"/>
        </w:rPr>
        <w:t xml:space="preserve">Rozporządzenie </w:t>
      </w:r>
      <w:r w:rsidR="0058124F" w:rsidRPr="00D82593">
        <w:rPr>
          <w:rFonts w:ascii="Arial" w:hAnsi="Arial" w:cs="Arial"/>
          <w:sz w:val="24"/>
          <w:szCs w:val="24"/>
        </w:rPr>
        <w:t>Ministra Rodziny, Pracy i Polityki Społecznej z dnia 21 listopada 2025 r. w sprawie wniosków i realizacji umów o dofinansowanie podjęcia działalności gospodarczej oraz refundację kosztów wyposażenia lub doposażenia stanowiska pracy</w:t>
      </w:r>
      <w:r w:rsidR="00D82593">
        <w:rPr>
          <w:rFonts w:ascii="Arial" w:hAnsi="Arial" w:cs="Arial"/>
          <w:sz w:val="24"/>
          <w:szCs w:val="24"/>
        </w:rPr>
        <w:t>.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DE7EC6" w:rsidRPr="00F27C83" w14:paraId="303C2700" w14:textId="77777777" w:rsidTr="007C350B">
        <w:trPr>
          <w:trHeight w:val="3873"/>
          <w:jc w:val="center"/>
        </w:trPr>
        <w:tc>
          <w:tcPr>
            <w:tcW w:w="9072" w:type="dxa"/>
            <w:vAlign w:val="center"/>
          </w:tcPr>
          <w:p w14:paraId="41F5A65A" w14:textId="77777777" w:rsidR="00DE7EC6" w:rsidRPr="00F27C83" w:rsidRDefault="00DE7EC6" w:rsidP="000D317E">
            <w:pPr>
              <w:spacing w:line="276" w:lineRule="auto"/>
              <w:ind w:left="3117" w:right="212" w:firstLine="709"/>
              <w:rPr>
                <w:rFonts w:ascii="Arial" w:hAnsi="Arial" w:cs="Arial"/>
                <w:b/>
                <w:sz w:val="24"/>
                <w:szCs w:val="24"/>
                <w:u w:val="single"/>
                <w:lang w:eastAsia="pl-PL"/>
              </w:rPr>
            </w:pPr>
            <w:r w:rsidRPr="00F27C83">
              <w:rPr>
                <w:rFonts w:ascii="Arial" w:hAnsi="Arial" w:cs="Arial"/>
                <w:b/>
                <w:sz w:val="24"/>
                <w:szCs w:val="24"/>
                <w:u w:val="single"/>
                <w:lang w:eastAsia="pl-PL"/>
              </w:rPr>
              <w:lastRenderedPageBreak/>
              <w:t>Pouczenie:</w:t>
            </w:r>
          </w:p>
          <w:p w14:paraId="07FBA1FE" w14:textId="4BDB3CD2" w:rsidR="00DE7EC6" w:rsidRPr="00D82593" w:rsidRDefault="00DE7EC6">
            <w:pPr>
              <w:numPr>
                <w:ilvl w:val="0"/>
                <w:numId w:val="7"/>
              </w:numPr>
              <w:spacing w:after="0" w:line="276" w:lineRule="auto"/>
              <w:ind w:right="212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D8259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Przed wypełnieniem wniosku </w:t>
            </w:r>
            <w:r w:rsidRPr="00D82593">
              <w:rPr>
                <w:rFonts w:ascii="Arial" w:hAnsi="Arial" w:cs="Arial"/>
                <w:bCs/>
                <w:sz w:val="20"/>
                <w:szCs w:val="20"/>
                <w:u w:val="single"/>
                <w:lang w:eastAsia="pl-PL"/>
              </w:rPr>
              <w:t>należy</w:t>
            </w:r>
            <w:r w:rsidRPr="00D8259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zapoznać się z</w:t>
            </w:r>
            <w:r w:rsidR="00684FD8" w:rsidRPr="00D82593">
              <w:rPr>
                <w:bCs/>
                <w:sz w:val="20"/>
                <w:szCs w:val="20"/>
              </w:rPr>
              <w:t xml:space="preserve"> </w:t>
            </w:r>
            <w:r w:rsidR="00532973" w:rsidRPr="00D82593">
              <w:rPr>
                <w:rFonts w:ascii="Arial" w:hAnsi="Arial" w:cs="Arial"/>
                <w:bCs/>
                <w:i/>
                <w:iCs/>
                <w:sz w:val="20"/>
                <w:szCs w:val="20"/>
                <w:lang w:eastAsia="pl-PL"/>
              </w:rPr>
              <w:t>Zasadami dokonywania refundacji kosztów wyposażenia lub doposażenia stanowiska pracy</w:t>
            </w:r>
            <w:r w:rsidR="00532973" w:rsidRPr="00D8259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,</w:t>
            </w:r>
            <w:r w:rsidRPr="00D8259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który dostępny jest na stronie internetowej </w:t>
            </w:r>
            <w:hyperlink r:id="rId8" w:history="1">
              <w:r w:rsidRPr="00D82593">
                <w:rPr>
                  <w:rFonts w:ascii="Arial" w:hAnsi="Arial" w:cs="Arial"/>
                  <w:bCs/>
                  <w:color w:val="0070C0"/>
                  <w:sz w:val="20"/>
                  <w:szCs w:val="20"/>
                  <w:u w:val="single"/>
                  <w:lang w:eastAsia="pl-PL"/>
                </w:rPr>
                <w:t>plonsk.praca.gov.pl</w:t>
              </w:r>
            </w:hyperlink>
          </w:p>
          <w:p w14:paraId="7A14C765" w14:textId="77777777" w:rsidR="00532973" w:rsidRPr="00D82593" w:rsidRDefault="00DE7EC6">
            <w:pPr>
              <w:numPr>
                <w:ilvl w:val="0"/>
                <w:numId w:val="7"/>
              </w:numPr>
              <w:spacing w:after="0" w:line="276" w:lineRule="auto"/>
              <w:ind w:right="212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2593">
              <w:rPr>
                <w:rFonts w:ascii="Arial" w:hAnsi="Arial" w:cs="Arial"/>
                <w:sz w:val="20"/>
                <w:szCs w:val="20"/>
                <w:lang w:eastAsia="pl-PL"/>
              </w:rPr>
              <w:t>Wniosek może zostać uwzględniony tylko w przypadku, gdy</w:t>
            </w:r>
            <w:r w:rsidR="00532973" w:rsidRPr="00D82593">
              <w:rPr>
                <w:rFonts w:ascii="Arial" w:hAnsi="Arial" w:cs="Arial"/>
                <w:sz w:val="20"/>
                <w:szCs w:val="20"/>
                <w:lang w:eastAsia="pl-PL"/>
              </w:rPr>
              <w:t>:</w:t>
            </w:r>
          </w:p>
          <w:p w14:paraId="2469DE8F" w14:textId="77777777" w:rsidR="00532973" w:rsidRPr="00D82593" w:rsidRDefault="00532973" w:rsidP="00532973">
            <w:pPr>
              <w:spacing w:after="0" w:line="276" w:lineRule="auto"/>
              <w:ind w:left="720" w:right="212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2593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="00DE7EC6" w:rsidRPr="00D82593">
              <w:rPr>
                <w:rFonts w:ascii="Arial" w:hAnsi="Arial" w:cs="Arial"/>
                <w:sz w:val="20"/>
                <w:szCs w:val="20"/>
                <w:lang w:eastAsia="pl-PL"/>
              </w:rPr>
              <w:t xml:space="preserve"> jest kompletny i prawidłowo sporządzo</w:t>
            </w:r>
            <w:r w:rsidRPr="00D82593">
              <w:rPr>
                <w:rFonts w:ascii="Arial" w:hAnsi="Arial" w:cs="Arial"/>
                <w:sz w:val="20"/>
                <w:szCs w:val="20"/>
                <w:lang w:eastAsia="pl-PL"/>
              </w:rPr>
              <w:t>ny,</w:t>
            </w:r>
          </w:p>
          <w:p w14:paraId="427F4FE9" w14:textId="77777777" w:rsidR="00532973" w:rsidRPr="00D82593" w:rsidRDefault="00532973" w:rsidP="00532973">
            <w:pPr>
              <w:spacing w:after="0" w:line="276" w:lineRule="auto"/>
              <w:ind w:left="720" w:right="212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2593">
              <w:rPr>
                <w:rFonts w:ascii="Arial" w:hAnsi="Arial" w:cs="Arial"/>
                <w:sz w:val="20"/>
                <w:szCs w:val="20"/>
                <w:lang w:eastAsia="pl-PL"/>
              </w:rPr>
              <w:t xml:space="preserve">- do </w:t>
            </w:r>
            <w:r w:rsidR="004F29B0" w:rsidRPr="00D82593">
              <w:rPr>
                <w:rFonts w:ascii="Arial" w:hAnsi="Arial" w:cs="Arial"/>
                <w:sz w:val="20"/>
                <w:szCs w:val="20"/>
                <w:lang w:eastAsia="pl-PL"/>
              </w:rPr>
              <w:t>wniosku zostały dołączone wymagane dokumenty,</w:t>
            </w:r>
          </w:p>
          <w:p w14:paraId="1BE62E13" w14:textId="128E3DBD" w:rsidR="00532973" w:rsidRPr="00D82593" w:rsidRDefault="00532973" w:rsidP="00D82593">
            <w:pPr>
              <w:spacing w:after="0" w:line="276" w:lineRule="auto"/>
              <w:ind w:left="720" w:right="212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2593">
              <w:rPr>
                <w:rFonts w:ascii="Arial" w:hAnsi="Arial" w:cs="Arial"/>
                <w:sz w:val="20"/>
                <w:szCs w:val="20"/>
                <w:lang w:eastAsia="pl-PL"/>
              </w:rPr>
              <w:t xml:space="preserve">- </w:t>
            </w:r>
            <w:r w:rsidR="004F29B0" w:rsidRPr="00D82593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Podmiot składający wniosek spełnia warunki określone odpowiedni w art. 155 ust. 1-4 </w:t>
            </w:r>
            <w:r w:rsidRPr="00D82593"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</w:t>
            </w:r>
            <w:r w:rsidR="004F29B0" w:rsidRPr="00D82593">
              <w:rPr>
                <w:rFonts w:ascii="Arial" w:hAnsi="Arial" w:cs="Arial"/>
                <w:sz w:val="20"/>
                <w:szCs w:val="20"/>
                <w:lang w:eastAsia="pl-PL"/>
              </w:rPr>
              <w:t xml:space="preserve">ustawy o rynku pracy </w:t>
            </w:r>
            <w:r w:rsidR="00D82593" w:rsidRPr="00D82593">
              <w:rPr>
                <w:rFonts w:ascii="Arial" w:hAnsi="Arial" w:cs="Arial"/>
                <w:sz w:val="20"/>
                <w:szCs w:val="20"/>
                <w:lang w:eastAsia="pl-PL"/>
              </w:rPr>
              <w:t>i służbach zatrudnienia</w:t>
            </w:r>
            <w:r w:rsidR="004F29B0" w:rsidRPr="00D82593">
              <w:rPr>
                <w:rFonts w:ascii="Arial" w:hAnsi="Arial" w:cs="Arial"/>
                <w:sz w:val="20"/>
                <w:szCs w:val="20"/>
                <w:lang w:eastAsia="pl-PL"/>
              </w:rPr>
              <w:t>,</w:t>
            </w:r>
          </w:p>
          <w:p w14:paraId="356091A0" w14:textId="6B8C2EA1" w:rsidR="004F29B0" w:rsidRPr="00D82593" w:rsidRDefault="00532973" w:rsidP="00D82593">
            <w:pPr>
              <w:spacing w:after="0" w:line="276" w:lineRule="auto"/>
              <w:ind w:left="720" w:right="212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2593">
              <w:rPr>
                <w:rFonts w:ascii="Arial" w:hAnsi="Arial" w:cs="Arial"/>
                <w:sz w:val="20"/>
                <w:szCs w:val="20"/>
                <w:lang w:eastAsia="pl-PL"/>
              </w:rPr>
              <w:t xml:space="preserve">- </w:t>
            </w:r>
            <w:r w:rsidR="004F29B0" w:rsidRPr="00D82593">
              <w:rPr>
                <w:rFonts w:ascii="Arial" w:hAnsi="Arial" w:cs="Arial"/>
                <w:sz w:val="20"/>
                <w:szCs w:val="20"/>
                <w:lang w:eastAsia="pl-PL"/>
              </w:rPr>
              <w:t>Starosta dysponuje środkami na jego sfinansowanie,</w:t>
            </w:r>
          </w:p>
          <w:p w14:paraId="2CBED129" w14:textId="77777777" w:rsidR="00DE7EC6" w:rsidRPr="00D82593" w:rsidRDefault="00DE7EC6">
            <w:pPr>
              <w:numPr>
                <w:ilvl w:val="0"/>
                <w:numId w:val="7"/>
              </w:numPr>
              <w:spacing w:after="0" w:line="276" w:lineRule="auto"/>
              <w:ind w:right="212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2593">
              <w:rPr>
                <w:rFonts w:ascii="Arial" w:hAnsi="Arial" w:cs="Arial"/>
                <w:sz w:val="20"/>
                <w:szCs w:val="20"/>
                <w:lang w:eastAsia="pl-PL"/>
              </w:rPr>
              <w:t>Złożenie wniosku nie gwarantuje przyznania refundacji;</w:t>
            </w:r>
          </w:p>
          <w:p w14:paraId="2F6AD362" w14:textId="75E32731" w:rsidR="00DE7EC6" w:rsidRPr="00F27C83" w:rsidRDefault="00DE7EC6">
            <w:pPr>
              <w:numPr>
                <w:ilvl w:val="0"/>
                <w:numId w:val="7"/>
              </w:numPr>
              <w:spacing w:after="0" w:line="276" w:lineRule="auto"/>
              <w:ind w:right="212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F29B0">
              <w:rPr>
                <w:rFonts w:ascii="Arial" w:hAnsi="Arial" w:cs="Arial"/>
                <w:sz w:val="20"/>
                <w:szCs w:val="20"/>
                <w:lang w:eastAsia="pl-PL"/>
              </w:rPr>
              <w:t xml:space="preserve">Od negatywnego stanowiska Starosty Płońskiego nie przysługuje odwołanie, zawarcie umowy następuje w drodze oświadczenia woli stron i żadnej nie przysługuje roszczenie </w:t>
            </w:r>
            <w:r w:rsidR="00D82593">
              <w:rPr>
                <w:rFonts w:ascii="Arial" w:hAnsi="Arial" w:cs="Arial"/>
                <w:sz w:val="20"/>
                <w:szCs w:val="20"/>
                <w:lang w:eastAsia="pl-PL"/>
              </w:rPr>
              <w:br/>
            </w:r>
            <w:r w:rsidRPr="004F29B0">
              <w:rPr>
                <w:rFonts w:ascii="Arial" w:hAnsi="Arial" w:cs="Arial"/>
                <w:sz w:val="20"/>
                <w:szCs w:val="20"/>
                <w:lang w:eastAsia="pl-PL"/>
              </w:rPr>
              <w:t>o jej zawarcie.</w:t>
            </w:r>
          </w:p>
        </w:tc>
      </w:tr>
    </w:tbl>
    <w:p w14:paraId="18F421C8" w14:textId="5BFCADFA" w:rsidR="004F29B0" w:rsidRDefault="00DE7EC6" w:rsidP="000D317E">
      <w:pPr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F27C83">
        <w:rPr>
          <w:rFonts w:ascii="Arial" w:hAnsi="Arial" w:cs="Arial"/>
          <w:b/>
          <w:sz w:val="24"/>
          <w:szCs w:val="24"/>
          <w:u w:val="single"/>
        </w:rPr>
        <w:t>UWAGA:</w:t>
      </w:r>
      <w:r w:rsidRPr="00F27C83">
        <w:rPr>
          <w:rFonts w:ascii="Arial" w:hAnsi="Arial" w:cs="Arial"/>
          <w:b/>
          <w:sz w:val="24"/>
          <w:szCs w:val="24"/>
          <w:u w:val="single"/>
        </w:rPr>
        <w:br/>
      </w:r>
      <w:r w:rsidR="004F29B0">
        <w:rPr>
          <w:rFonts w:ascii="Arial" w:hAnsi="Arial" w:cs="Arial"/>
          <w:b/>
          <w:sz w:val="24"/>
          <w:szCs w:val="24"/>
        </w:rPr>
        <w:t xml:space="preserve">1. </w:t>
      </w:r>
      <w:r w:rsidRPr="00F27C83">
        <w:rPr>
          <w:rFonts w:ascii="Arial" w:hAnsi="Arial" w:cs="Arial"/>
          <w:b/>
          <w:sz w:val="24"/>
          <w:szCs w:val="24"/>
        </w:rPr>
        <w:t xml:space="preserve">W celu właściwego wypełnienia wniosku, prosimy o staranne jego przeczytanie. Obejmuje on zestaw zagadnień, których znajomość jest niezbędna do przeprowadzenia kompleksowej analizy formalnej i finansowej przedsięwzięcia i podjęcia przez PUP właściwej decyzji. Prosimy o dołożenie wszelkich starań, aby precyzyjnie odpowiedzieć na wszystkie pytania. Tylko wtedy będzie możliwa prawidłowa ocena planowanego przez Państwa przedsięwzięcia i pomoc w jego realizacji. </w:t>
      </w:r>
    </w:p>
    <w:p w14:paraId="6804382A" w14:textId="3BA356B9" w:rsidR="00684FD8" w:rsidRPr="004F29B0" w:rsidRDefault="004F29B0" w:rsidP="000D317E">
      <w:pPr>
        <w:spacing w:line="276" w:lineRule="auto"/>
        <w:rPr>
          <w:rFonts w:ascii="Arial" w:hAnsi="Arial" w:cs="Arial"/>
          <w:b/>
          <w:strike/>
          <w:sz w:val="24"/>
          <w:szCs w:val="24"/>
        </w:rPr>
      </w:pPr>
      <w:r w:rsidRPr="004F29B0">
        <w:rPr>
          <w:rFonts w:ascii="Arial" w:hAnsi="Arial" w:cs="Arial"/>
          <w:b/>
          <w:sz w:val="24"/>
          <w:szCs w:val="24"/>
        </w:rPr>
        <w:t xml:space="preserve">2. </w:t>
      </w:r>
      <w:r w:rsidR="00DE7EC6" w:rsidRPr="00F27C83">
        <w:rPr>
          <w:rFonts w:ascii="Arial" w:hAnsi="Arial" w:cs="Arial"/>
          <w:b/>
          <w:sz w:val="24"/>
          <w:szCs w:val="24"/>
        </w:rPr>
        <w:t xml:space="preserve">Każdy punkt wniosku powinien być wypełniony w sposób czytelny. </w:t>
      </w:r>
    </w:p>
    <w:p w14:paraId="546B5175" w14:textId="772E4CBE" w:rsidR="00DE7EC6" w:rsidRPr="00F27C83" w:rsidRDefault="00DE7EC6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360" w:hanging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b/>
          <w:sz w:val="24"/>
          <w:szCs w:val="24"/>
          <w:u w:val="single"/>
        </w:rPr>
        <w:t>DANE DOTYCZĄCE WNIOSKODAWCY</w:t>
      </w:r>
      <w:r w:rsidRPr="00F27C83">
        <w:rPr>
          <w:rFonts w:ascii="Arial" w:hAnsi="Arial" w:cs="Arial"/>
          <w:b/>
          <w:sz w:val="24"/>
          <w:szCs w:val="24"/>
        </w:rPr>
        <w:t>:</w:t>
      </w:r>
    </w:p>
    <w:p w14:paraId="3420DB68" w14:textId="3CC2F11D" w:rsidR="00DE7EC6" w:rsidRPr="00F27C83" w:rsidRDefault="00DE7EC6">
      <w:pPr>
        <w:numPr>
          <w:ilvl w:val="0"/>
          <w:numId w:val="5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Nazwa </w:t>
      </w:r>
      <w:r w:rsidR="007F7954">
        <w:rPr>
          <w:rFonts w:ascii="Arial" w:hAnsi="Arial" w:cs="Arial"/>
          <w:sz w:val="24"/>
          <w:szCs w:val="24"/>
        </w:rPr>
        <w:t>wnioskodawcy</w:t>
      </w:r>
      <w:r w:rsidRPr="00F27C83">
        <w:rPr>
          <w:rFonts w:ascii="Arial" w:hAnsi="Arial" w:cs="Arial"/>
          <w:sz w:val="24"/>
          <w:szCs w:val="24"/>
        </w:rPr>
        <w:t xml:space="preserve"> lub imię i nazwisko</w:t>
      </w:r>
      <w:r w:rsidR="0027499C">
        <w:rPr>
          <w:rFonts w:ascii="Arial" w:hAnsi="Arial" w:cs="Arial"/>
          <w:sz w:val="24"/>
          <w:szCs w:val="24"/>
        </w:rPr>
        <w:t>*</w:t>
      </w:r>
      <w:r w:rsidRPr="00F27C83">
        <w:rPr>
          <w:rFonts w:ascii="Arial" w:hAnsi="Arial" w:cs="Arial"/>
          <w:sz w:val="24"/>
          <w:szCs w:val="24"/>
        </w:rPr>
        <w:t xml:space="preserve"> (</w:t>
      </w:r>
      <w:r w:rsidRPr="00F27C83">
        <w:rPr>
          <w:rFonts w:ascii="Arial" w:hAnsi="Arial" w:cs="Arial"/>
          <w:sz w:val="24"/>
          <w:szCs w:val="24"/>
          <w:vertAlign w:val="superscript"/>
        </w:rPr>
        <w:t>*</w:t>
      </w:r>
      <w:r w:rsidRPr="00F27C83">
        <w:rPr>
          <w:rFonts w:ascii="Arial" w:hAnsi="Arial" w:cs="Arial"/>
          <w:sz w:val="24"/>
          <w:szCs w:val="24"/>
        </w:rPr>
        <w:t>dotyczy osoby fizycznej</w:t>
      </w:r>
      <w:r w:rsidR="007F7954">
        <w:rPr>
          <w:rFonts w:ascii="Arial" w:hAnsi="Arial" w:cs="Arial"/>
          <w:sz w:val="24"/>
          <w:szCs w:val="24"/>
        </w:rPr>
        <w:t>)</w:t>
      </w:r>
      <w:r w:rsidR="00B62A50">
        <w:rPr>
          <w:rFonts w:ascii="Arial" w:hAnsi="Arial" w:cs="Arial"/>
          <w:sz w:val="24"/>
          <w:szCs w:val="24"/>
        </w:rPr>
        <w:t>:</w:t>
      </w:r>
    </w:p>
    <w:p w14:paraId="6B8DFFD1" w14:textId="77777777" w:rsidR="00DE7EC6" w:rsidRPr="00F27C83" w:rsidRDefault="00DE7EC6" w:rsidP="000D317E">
      <w:pPr>
        <w:tabs>
          <w:tab w:val="right" w:leader="dot" w:pos="9072"/>
        </w:tabs>
        <w:suppressAutoHyphens/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ab/>
      </w:r>
      <w:r w:rsidRPr="00F27C83">
        <w:rPr>
          <w:rFonts w:ascii="Arial" w:hAnsi="Arial" w:cs="Arial"/>
          <w:sz w:val="24"/>
          <w:szCs w:val="24"/>
        </w:rPr>
        <w:tab/>
      </w:r>
    </w:p>
    <w:p w14:paraId="2A0F54D9" w14:textId="4D3065B0" w:rsidR="007F7954" w:rsidRDefault="00DE7EC6">
      <w:pPr>
        <w:numPr>
          <w:ilvl w:val="0"/>
          <w:numId w:val="5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Adres siedziby </w:t>
      </w:r>
      <w:r w:rsidR="0027499C">
        <w:rPr>
          <w:rFonts w:ascii="Arial" w:hAnsi="Arial" w:cs="Arial"/>
          <w:sz w:val="24"/>
          <w:szCs w:val="24"/>
        </w:rPr>
        <w:t xml:space="preserve">lub </w:t>
      </w:r>
      <w:r w:rsidR="0027499C" w:rsidRPr="00D82593">
        <w:rPr>
          <w:rFonts w:ascii="Arial" w:hAnsi="Arial" w:cs="Arial"/>
          <w:sz w:val="24"/>
          <w:szCs w:val="24"/>
        </w:rPr>
        <w:t>adres do doręczeń</w:t>
      </w:r>
      <w:r w:rsidR="0027499C">
        <w:rPr>
          <w:rFonts w:ascii="Arial" w:hAnsi="Arial" w:cs="Arial"/>
          <w:sz w:val="24"/>
          <w:szCs w:val="24"/>
        </w:rPr>
        <w:t>*</w:t>
      </w:r>
      <w:r w:rsidR="00D82593">
        <w:rPr>
          <w:rFonts w:ascii="Arial" w:hAnsi="Arial" w:cs="Arial"/>
          <w:sz w:val="24"/>
          <w:szCs w:val="24"/>
        </w:rPr>
        <w:t xml:space="preserve"> </w:t>
      </w:r>
      <w:r w:rsidRPr="00F27C83">
        <w:rPr>
          <w:rFonts w:ascii="Arial" w:hAnsi="Arial" w:cs="Arial"/>
          <w:sz w:val="24"/>
          <w:szCs w:val="24"/>
        </w:rPr>
        <w:t>(*dotyczy osoby fizycznej)</w:t>
      </w:r>
      <w:r w:rsidR="000D317E">
        <w:rPr>
          <w:rFonts w:ascii="Arial" w:hAnsi="Arial" w:cs="Arial"/>
          <w:sz w:val="24"/>
          <w:szCs w:val="24"/>
        </w:rPr>
        <w:t>:</w:t>
      </w:r>
    </w:p>
    <w:p w14:paraId="419BE95D" w14:textId="32C5FFE9" w:rsidR="00DE7EC6" w:rsidRPr="00F27C83" w:rsidRDefault="007F7954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DE7EC6" w:rsidRPr="00F27C83">
        <w:rPr>
          <w:rFonts w:ascii="Arial" w:hAnsi="Arial" w:cs="Arial"/>
          <w:sz w:val="24"/>
          <w:szCs w:val="24"/>
        </w:rPr>
        <w:tab/>
      </w:r>
    </w:p>
    <w:p w14:paraId="1554791E" w14:textId="77777777" w:rsidR="00DE7EC6" w:rsidRPr="00F27C83" w:rsidRDefault="00DE7EC6" w:rsidP="000D317E">
      <w:pPr>
        <w:tabs>
          <w:tab w:val="right" w:leader="dot" w:pos="9072"/>
        </w:tabs>
        <w:suppressAutoHyphens/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ab/>
        <w:t xml:space="preserve">  </w:t>
      </w:r>
    </w:p>
    <w:p w14:paraId="64B72FB0" w14:textId="54B9DEA3" w:rsidR="00DE7EC6" w:rsidRDefault="00DE7EC6" w:rsidP="000D317E">
      <w:pPr>
        <w:tabs>
          <w:tab w:val="right" w:leader="dot" w:pos="9072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Miejsce</w:t>
      </w:r>
      <w:r w:rsidR="0027499C">
        <w:rPr>
          <w:rFonts w:ascii="Arial" w:hAnsi="Arial" w:cs="Arial"/>
          <w:sz w:val="24"/>
          <w:szCs w:val="24"/>
        </w:rPr>
        <w:t xml:space="preserve"> </w:t>
      </w:r>
      <w:r w:rsidR="0027499C" w:rsidRPr="00D82593">
        <w:rPr>
          <w:rFonts w:ascii="Arial" w:hAnsi="Arial" w:cs="Arial"/>
          <w:sz w:val="24"/>
          <w:szCs w:val="24"/>
        </w:rPr>
        <w:t>wykonywania</w:t>
      </w:r>
      <w:r w:rsidR="00B62A50">
        <w:rPr>
          <w:rFonts w:ascii="Arial" w:hAnsi="Arial" w:cs="Arial"/>
          <w:sz w:val="24"/>
          <w:szCs w:val="24"/>
        </w:rPr>
        <w:t>:</w:t>
      </w:r>
      <w:r w:rsidRPr="00F27C83">
        <w:rPr>
          <w:rFonts w:ascii="Arial" w:hAnsi="Arial" w:cs="Arial"/>
          <w:sz w:val="24"/>
          <w:szCs w:val="24"/>
        </w:rPr>
        <w:tab/>
      </w:r>
    </w:p>
    <w:p w14:paraId="62AD7131" w14:textId="5032ED81" w:rsidR="00DE7EC6" w:rsidRPr="00F27C83" w:rsidRDefault="00DE7EC6" w:rsidP="000D317E">
      <w:pPr>
        <w:tabs>
          <w:tab w:val="right" w:leader="dot" w:pos="9072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PESEL</w:t>
      </w:r>
      <w:r w:rsidR="0027499C">
        <w:rPr>
          <w:rFonts w:ascii="Arial" w:hAnsi="Arial" w:cs="Arial"/>
          <w:sz w:val="24"/>
          <w:szCs w:val="24"/>
        </w:rPr>
        <w:t>*</w:t>
      </w:r>
      <w:r w:rsidRPr="00F27C83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F27C83">
        <w:rPr>
          <w:rFonts w:ascii="Arial" w:hAnsi="Arial" w:cs="Arial"/>
          <w:sz w:val="24"/>
          <w:szCs w:val="24"/>
        </w:rPr>
        <w:t>(</w:t>
      </w:r>
      <w:r w:rsidRPr="00F27C83">
        <w:rPr>
          <w:rFonts w:ascii="Arial" w:hAnsi="Arial" w:cs="Arial"/>
          <w:sz w:val="24"/>
          <w:szCs w:val="24"/>
          <w:vertAlign w:val="superscript"/>
        </w:rPr>
        <w:t>*</w:t>
      </w:r>
      <w:r w:rsidRPr="00F27C83">
        <w:rPr>
          <w:rFonts w:ascii="Arial" w:hAnsi="Arial" w:cs="Arial"/>
          <w:sz w:val="24"/>
          <w:szCs w:val="24"/>
        </w:rPr>
        <w:t>dotyczy osoby fizycznej)</w:t>
      </w:r>
      <w:r w:rsidR="00B62A50">
        <w:rPr>
          <w:rFonts w:ascii="Arial" w:hAnsi="Arial" w:cs="Arial"/>
          <w:sz w:val="24"/>
          <w:szCs w:val="24"/>
        </w:rPr>
        <w:t>:</w:t>
      </w:r>
      <w:r w:rsidR="0027499C">
        <w:rPr>
          <w:rFonts w:ascii="Arial" w:hAnsi="Arial" w:cs="Arial"/>
          <w:sz w:val="24"/>
          <w:szCs w:val="24"/>
        </w:rPr>
        <w:t xml:space="preserve"> </w:t>
      </w:r>
      <w:r w:rsidRPr="00F27C83">
        <w:rPr>
          <w:rFonts w:ascii="Arial" w:hAnsi="Arial" w:cs="Arial"/>
          <w:sz w:val="24"/>
          <w:szCs w:val="24"/>
        </w:rPr>
        <w:t>........................................................................</w:t>
      </w:r>
      <w:r w:rsidR="00D82593">
        <w:rPr>
          <w:rFonts w:ascii="Arial" w:hAnsi="Arial" w:cs="Arial"/>
          <w:sz w:val="24"/>
          <w:szCs w:val="24"/>
        </w:rPr>
        <w:t>.</w:t>
      </w:r>
    </w:p>
    <w:p w14:paraId="3663A73B" w14:textId="23FD0F65" w:rsidR="0027499C" w:rsidRDefault="0027499C" w:rsidP="000D317E">
      <w:pPr>
        <w:tabs>
          <w:tab w:val="right" w:leader="dot" w:pos="9072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 do doręczeń elektronicznych: …………………………………………………...</w:t>
      </w:r>
    </w:p>
    <w:p w14:paraId="32DC411D" w14:textId="671BF3C4" w:rsidR="00DE7EC6" w:rsidRPr="00F27C83" w:rsidRDefault="00DE7EC6" w:rsidP="000D317E">
      <w:pPr>
        <w:tabs>
          <w:tab w:val="right" w:leader="dot" w:pos="9072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telefon:</w:t>
      </w:r>
      <w:r w:rsidRPr="00F27C83">
        <w:rPr>
          <w:rFonts w:ascii="Arial" w:hAnsi="Arial" w:cs="Arial"/>
          <w:sz w:val="24"/>
          <w:szCs w:val="24"/>
        </w:rPr>
        <w:tab/>
      </w:r>
    </w:p>
    <w:p w14:paraId="46BAC6FB" w14:textId="77777777" w:rsidR="00DE7EC6" w:rsidRPr="00F27C83" w:rsidRDefault="00DE7EC6" w:rsidP="000D317E">
      <w:pPr>
        <w:tabs>
          <w:tab w:val="right" w:leader="dot" w:pos="9072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fax:</w:t>
      </w:r>
      <w:r w:rsidRPr="00F27C83">
        <w:rPr>
          <w:rFonts w:ascii="Arial" w:hAnsi="Arial" w:cs="Arial"/>
          <w:sz w:val="24"/>
          <w:szCs w:val="24"/>
        </w:rPr>
        <w:tab/>
      </w:r>
    </w:p>
    <w:p w14:paraId="06707609" w14:textId="77777777" w:rsidR="00DE7EC6" w:rsidRPr="00F27C83" w:rsidRDefault="00DE7EC6" w:rsidP="000D317E">
      <w:pPr>
        <w:tabs>
          <w:tab w:val="right" w:leader="dot" w:pos="9072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e – mail:</w:t>
      </w:r>
      <w:r w:rsidRPr="00F27C83">
        <w:rPr>
          <w:rFonts w:ascii="Arial" w:hAnsi="Arial" w:cs="Arial"/>
          <w:sz w:val="24"/>
          <w:szCs w:val="24"/>
        </w:rPr>
        <w:tab/>
      </w:r>
    </w:p>
    <w:p w14:paraId="2E95A03C" w14:textId="7C2F70B6" w:rsidR="007F7954" w:rsidRDefault="00DE7EC6">
      <w:pPr>
        <w:numPr>
          <w:ilvl w:val="0"/>
          <w:numId w:val="5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lastRenderedPageBreak/>
        <w:t>Imię i nazwisko</w:t>
      </w:r>
      <w:r w:rsidRPr="00D82593">
        <w:rPr>
          <w:rFonts w:ascii="Arial" w:hAnsi="Arial" w:cs="Arial"/>
          <w:sz w:val="24"/>
          <w:szCs w:val="24"/>
        </w:rPr>
        <w:t>,</w:t>
      </w:r>
      <w:r w:rsidR="0027499C" w:rsidRPr="00D82593">
        <w:rPr>
          <w:rFonts w:ascii="Arial" w:hAnsi="Arial" w:cs="Arial"/>
          <w:sz w:val="24"/>
          <w:szCs w:val="24"/>
        </w:rPr>
        <w:t xml:space="preserve"> PESEL, a w przypadku jego braku – rodzaj, seria i numer dokumentu potwierdzającego tożsamość</w:t>
      </w:r>
      <w:r w:rsidR="0027499C">
        <w:rPr>
          <w:rFonts w:ascii="Arial" w:hAnsi="Arial" w:cs="Arial"/>
          <w:sz w:val="24"/>
          <w:szCs w:val="24"/>
        </w:rPr>
        <w:t>,</w:t>
      </w:r>
      <w:r w:rsidRPr="00F27C83">
        <w:rPr>
          <w:rFonts w:ascii="Arial" w:hAnsi="Arial" w:cs="Arial"/>
          <w:sz w:val="24"/>
          <w:szCs w:val="24"/>
        </w:rPr>
        <w:t xml:space="preserve"> stanowisko oraz telefon kontaktowy osoby uprawnionej do reprezentowania </w:t>
      </w:r>
      <w:r w:rsidR="007F7954">
        <w:rPr>
          <w:rFonts w:ascii="Arial" w:hAnsi="Arial" w:cs="Arial"/>
          <w:sz w:val="24"/>
          <w:szCs w:val="24"/>
        </w:rPr>
        <w:t>wnioskodawcy:</w:t>
      </w:r>
    </w:p>
    <w:p w14:paraId="236CEB7F" w14:textId="2D9B0182" w:rsidR="00DE7EC6" w:rsidRPr="00F27C83" w:rsidRDefault="00DE7EC6" w:rsidP="000D317E">
      <w:pPr>
        <w:tabs>
          <w:tab w:val="right" w:leader="dot" w:pos="9072"/>
        </w:tabs>
        <w:suppressAutoHyphens/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ab/>
      </w:r>
    </w:p>
    <w:p w14:paraId="249331C4" w14:textId="77777777" w:rsidR="00DE7EC6" w:rsidRPr="00F27C83" w:rsidRDefault="00DE7EC6" w:rsidP="000D317E">
      <w:pPr>
        <w:tabs>
          <w:tab w:val="right" w:leader="dot" w:pos="9072"/>
        </w:tabs>
        <w:spacing w:line="276" w:lineRule="auto"/>
        <w:ind w:firstLine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ab/>
      </w:r>
    </w:p>
    <w:p w14:paraId="24DF5513" w14:textId="435BF8A2" w:rsidR="0027499C" w:rsidRDefault="00DE7EC6">
      <w:pPr>
        <w:numPr>
          <w:ilvl w:val="0"/>
          <w:numId w:val="5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Numer NIP</w:t>
      </w:r>
      <w:r w:rsidR="00B62A50">
        <w:rPr>
          <w:rFonts w:ascii="Arial" w:hAnsi="Arial" w:cs="Arial"/>
          <w:sz w:val="24"/>
          <w:szCs w:val="24"/>
        </w:rPr>
        <w:t>:</w:t>
      </w:r>
      <w:r w:rsidR="0027499C">
        <w:rPr>
          <w:rFonts w:ascii="Arial" w:hAnsi="Arial" w:cs="Arial"/>
          <w:sz w:val="24"/>
          <w:szCs w:val="24"/>
        </w:rPr>
        <w:t>………………………………</w:t>
      </w:r>
      <w:r w:rsidR="00843EFD">
        <w:rPr>
          <w:rFonts w:ascii="Arial" w:hAnsi="Arial" w:cs="Arial"/>
          <w:sz w:val="24"/>
          <w:szCs w:val="24"/>
        </w:rPr>
        <w:t>…</w:t>
      </w:r>
      <w:r w:rsidR="00B55FA7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3DE902BF" w14:textId="12EF4B29" w:rsidR="00DE7EC6" w:rsidRPr="00F27C83" w:rsidRDefault="0027499C">
      <w:pPr>
        <w:numPr>
          <w:ilvl w:val="0"/>
          <w:numId w:val="5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Numer REGON</w:t>
      </w:r>
      <w:r w:rsidR="00B55FA7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……………………………</w:t>
      </w:r>
      <w:r w:rsidR="00B55FA7">
        <w:rPr>
          <w:rFonts w:ascii="Arial" w:hAnsi="Arial" w:cs="Arial"/>
          <w:sz w:val="24"/>
          <w:szCs w:val="24"/>
        </w:rPr>
        <w:t>……………………………………………..</w:t>
      </w:r>
    </w:p>
    <w:p w14:paraId="06F84CF1" w14:textId="77777777" w:rsidR="00B55FA7" w:rsidRDefault="00DE7EC6">
      <w:pPr>
        <w:numPr>
          <w:ilvl w:val="0"/>
          <w:numId w:val="5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Nazwa banku oraz numer konta bankowego</w:t>
      </w:r>
      <w:r w:rsidR="00B55FA7">
        <w:rPr>
          <w:rFonts w:ascii="Arial" w:hAnsi="Arial" w:cs="Arial"/>
          <w:sz w:val="24"/>
          <w:szCs w:val="24"/>
        </w:rPr>
        <w:t>:</w:t>
      </w:r>
    </w:p>
    <w:p w14:paraId="405B3752" w14:textId="3B249F19" w:rsidR="00DE7EC6" w:rsidRPr="00F27C83" w:rsidRDefault="00DE7EC6" w:rsidP="00B55FA7">
      <w:pPr>
        <w:tabs>
          <w:tab w:val="right" w:leader="dot" w:pos="9072"/>
        </w:tabs>
        <w:suppressAutoHyphens/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ab/>
      </w:r>
    </w:p>
    <w:tbl>
      <w:tblPr>
        <w:tblW w:w="96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1616FA" w:rsidRPr="00865D77" w14:paraId="611C720D" w14:textId="77777777" w:rsidTr="00BE538A">
        <w:trPr>
          <w:trHeight w:val="360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3DE27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E6F16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87A2E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865D77">
              <w:rPr>
                <w:rFonts w:ascii="Calibri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412B8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F1F25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AA37D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EAC1B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D5C67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865D77">
              <w:rPr>
                <w:rFonts w:ascii="Calibri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EB807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6D1DC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DE5BA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2CD56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C41FF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865D77">
              <w:rPr>
                <w:rFonts w:ascii="Calibri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CA0BD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F48FA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F8240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4AC83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B0091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865D77">
              <w:rPr>
                <w:rFonts w:ascii="Calibri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1B8EF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05ED8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38340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EEE9E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4D800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865D77">
              <w:rPr>
                <w:rFonts w:ascii="Calibri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F3F1C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4D71B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D2104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87A1D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14DFA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  <w:r w:rsidRPr="00865D77">
              <w:rPr>
                <w:rFonts w:ascii="Calibri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94670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026A1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6D691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2379E" w14:textId="77777777" w:rsidR="001616FA" w:rsidRPr="00865D77" w:rsidRDefault="001616FA" w:rsidP="000D317E">
            <w:pPr>
              <w:spacing w:line="276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</w:tr>
    </w:tbl>
    <w:p w14:paraId="183BA672" w14:textId="27347025" w:rsidR="00DE7EC6" w:rsidRPr="00F27C83" w:rsidRDefault="00DE7EC6">
      <w:pPr>
        <w:numPr>
          <w:ilvl w:val="0"/>
          <w:numId w:val="5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Forma prawna prowadzonej działalności gospodarczej</w:t>
      </w:r>
      <w:r w:rsidRPr="00F27C83">
        <w:rPr>
          <w:rFonts w:ascii="Arial" w:hAnsi="Arial" w:cs="Arial"/>
          <w:sz w:val="24"/>
          <w:szCs w:val="24"/>
          <w:vertAlign w:val="superscript"/>
        </w:rPr>
        <w:t>*)</w:t>
      </w:r>
      <w:r w:rsidRPr="00F27C83">
        <w:rPr>
          <w:rFonts w:ascii="Arial" w:hAnsi="Arial" w:cs="Arial"/>
          <w:sz w:val="24"/>
          <w:szCs w:val="24"/>
        </w:rPr>
        <w:t xml:space="preserve"> (zakreślić właściwe)</w:t>
      </w:r>
      <w:r w:rsidR="00B62A50">
        <w:rPr>
          <w:rFonts w:ascii="Arial" w:hAnsi="Arial" w:cs="Arial"/>
          <w:sz w:val="24"/>
          <w:szCs w:val="24"/>
        </w:rPr>
        <w:t>:</w:t>
      </w:r>
    </w:p>
    <w:p w14:paraId="436D214E" w14:textId="77777777" w:rsidR="00DE7EC6" w:rsidRPr="00F27C83" w:rsidRDefault="00DE7EC6" w:rsidP="000D317E">
      <w:pPr>
        <w:tabs>
          <w:tab w:val="right" w:leader="dot" w:pos="9072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a/ osoba fizyczna prowadząca działalność gospodarczą</w:t>
      </w:r>
    </w:p>
    <w:p w14:paraId="4CA38886" w14:textId="7E337AA4" w:rsidR="00DE7EC6" w:rsidRPr="00F27C83" w:rsidRDefault="00DE7EC6" w:rsidP="000D317E">
      <w:pPr>
        <w:tabs>
          <w:tab w:val="right" w:leader="dot" w:pos="9072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b/ spółka (proszę podać rodzaj</w:t>
      </w:r>
      <w:r w:rsidR="00F03590">
        <w:rPr>
          <w:rFonts w:ascii="Arial" w:hAnsi="Arial" w:cs="Arial"/>
          <w:sz w:val="24"/>
          <w:szCs w:val="24"/>
        </w:rPr>
        <w:t>):</w:t>
      </w:r>
      <w:r w:rsidRPr="00F27C83">
        <w:rPr>
          <w:rFonts w:ascii="Arial" w:hAnsi="Arial" w:cs="Arial"/>
          <w:sz w:val="24"/>
          <w:szCs w:val="24"/>
        </w:rPr>
        <w:t xml:space="preserve"> </w:t>
      </w:r>
      <w:r w:rsidRPr="00F27C83">
        <w:rPr>
          <w:rFonts w:ascii="Arial" w:hAnsi="Arial" w:cs="Arial"/>
          <w:sz w:val="24"/>
          <w:szCs w:val="24"/>
        </w:rPr>
        <w:tab/>
        <w:t xml:space="preserve"> </w:t>
      </w:r>
    </w:p>
    <w:p w14:paraId="38B958B1" w14:textId="2DAC9092" w:rsidR="00DE7EC6" w:rsidRPr="00F27C83" w:rsidRDefault="00DE7EC6" w:rsidP="000D317E">
      <w:pPr>
        <w:tabs>
          <w:tab w:val="right" w:leader="dot" w:pos="9072"/>
        </w:tabs>
        <w:spacing w:line="276" w:lineRule="auto"/>
        <w:ind w:left="360"/>
        <w:rPr>
          <w:rFonts w:ascii="Arial" w:hAnsi="Arial" w:cs="Arial"/>
          <w:sz w:val="24"/>
          <w:szCs w:val="24"/>
          <w:shd w:val="clear" w:color="auto" w:fill="FFFF00"/>
        </w:rPr>
      </w:pPr>
      <w:r w:rsidRPr="00F27C83">
        <w:rPr>
          <w:rFonts w:ascii="Arial" w:hAnsi="Arial" w:cs="Arial"/>
          <w:sz w:val="24"/>
          <w:szCs w:val="24"/>
        </w:rPr>
        <w:t>c/ inna (proszę podać jaka)</w:t>
      </w:r>
      <w:r w:rsidR="00F03590">
        <w:rPr>
          <w:rFonts w:ascii="Arial" w:hAnsi="Arial" w:cs="Arial"/>
          <w:sz w:val="24"/>
          <w:szCs w:val="24"/>
        </w:rPr>
        <w:t>:</w:t>
      </w:r>
      <w:r w:rsidRPr="00F27C83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D82593">
        <w:rPr>
          <w:rFonts w:ascii="Arial" w:hAnsi="Arial" w:cs="Arial"/>
          <w:sz w:val="24"/>
          <w:szCs w:val="24"/>
        </w:rPr>
        <w:t>…</w:t>
      </w:r>
      <w:r w:rsidRPr="00F27C83">
        <w:rPr>
          <w:rFonts w:ascii="Arial" w:hAnsi="Arial" w:cs="Arial"/>
          <w:sz w:val="24"/>
          <w:szCs w:val="24"/>
        </w:rPr>
        <w:t xml:space="preserve"> </w:t>
      </w:r>
    </w:p>
    <w:p w14:paraId="398C5A3D" w14:textId="0F90BFB8" w:rsidR="00DE7EC6" w:rsidRPr="00F27C83" w:rsidRDefault="00DE7EC6">
      <w:pPr>
        <w:numPr>
          <w:ilvl w:val="0"/>
          <w:numId w:val="5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Symbol podklasy rodzaju prowadzonej działalności określony zgodnie z Polską</w:t>
      </w:r>
      <w:r w:rsidRPr="00F27C83">
        <w:rPr>
          <w:rFonts w:ascii="Arial" w:hAnsi="Arial" w:cs="Arial"/>
          <w:sz w:val="24"/>
          <w:szCs w:val="24"/>
          <w:shd w:val="clear" w:color="auto" w:fill="FFFF00"/>
        </w:rPr>
        <w:t xml:space="preserve"> </w:t>
      </w:r>
      <w:r w:rsidRPr="00F27C83">
        <w:rPr>
          <w:rFonts w:ascii="Arial" w:hAnsi="Arial" w:cs="Arial"/>
          <w:sz w:val="24"/>
          <w:szCs w:val="24"/>
        </w:rPr>
        <w:t>Klasyfikacją Działalności (PKD) a także jej krótki opis</w:t>
      </w:r>
      <w:r w:rsidR="00B62A50">
        <w:rPr>
          <w:rFonts w:ascii="Arial" w:hAnsi="Arial" w:cs="Arial"/>
          <w:sz w:val="24"/>
          <w:szCs w:val="24"/>
        </w:rPr>
        <w:t>:</w:t>
      </w:r>
    </w:p>
    <w:p w14:paraId="586EAB21" w14:textId="77777777" w:rsidR="00DE7EC6" w:rsidRPr="00F27C83" w:rsidRDefault="00DE7EC6" w:rsidP="000D317E">
      <w:pPr>
        <w:tabs>
          <w:tab w:val="right" w:leader="dot" w:pos="9072"/>
        </w:tabs>
        <w:suppressAutoHyphens/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ab/>
      </w:r>
    </w:p>
    <w:p w14:paraId="28A7EA14" w14:textId="77777777" w:rsidR="00DE7EC6" w:rsidRPr="00F27C83" w:rsidRDefault="00DE7EC6" w:rsidP="000D317E">
      <w:pPr>
        <w:tabs>
          <w:tab w:val="right" w:leader="dot" w:pos="9072"/>
        </w:tabs>
        <w:suppressAutoHyphens/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ab/>
      </w:r>
    </w:p>
    <w:p w14:paraId="4CCBD9FB" w14:textId="77777777" w:rsidR="00DE7EC6" w:rsidRPr="00F27C83" w:rsidRDefault="00DE7EC6" w:rsidP="000D317E">
      <w:pPr>
        <w:tabs>
          <w:tab w:val="right" w:leader="dot" w:pos="9072"/>
        </w:tabs>
        <w:suppressAutoHyphens/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ab/>
      </w:r>
    </w:p>
    <w:p w14:paraId="43764E6C" w14:textId="77777777" w:rsidR="00DE7EC6" w:rsidRPr="00F27C83" w:rsidRDefault="00DE7EC6" w:rsidP="000D317E">
      <w:pPr>
        <w:tabs>
          <w:tab w:val="right" w:leader="dot" w:pos="9072"/>
        </w:tabs>
        <w:suppressAutoHyphens/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ab/>
      </w:r>
    </w:p>
    <w:p w14:paraId="2CAB4FB7" w14:textId="59E0119B" w:rsidR="00DE7EC6" w:rsidRPr="00F27C83" w:rsidRDefault="00DE7EC6">
      <w:pPr>
        <w:numPr>
          <w:ilvl w:val="0"/>
          <w:numId w:val="5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Data rozpoczęcia prowadzenia działalności gospodarczej</w:t>
      </w:r>
      <w:r w:rsidR="00684FD8">
        <w:rPr>
          <w:rFonts w:ascii="Arial" w:hAnsi="Arial" w:cs="Arial"/>
          <w:sz w:val="24"/>
          <w:szCs w:val="24"/>
        </w:rPr>
        <w:t>:</w:t>
      </w:r>
      <w:r w:rsidRPr="00F27C83">
        <w:rPr>
          <w:rFonts w:ascii="Arial" w:hAnsi="Arial" w:cs="Arial"/>
          <w:color w:val="FF0000"/>
          <w:sz w:val="24"/>
          <w:szCs w:val="24"/>
        </w:rPr>
        <w:t xml:space="preserve"> </w:t>
      </w:r>
      <w:r w:rsidRPr="00F27C83">
        <w:rPr>
          <w:rFonts w:ascii="Arial" w:hAnsi="Arial" w:cs="Arial"/>
          <w:sz w:val="24"/>
          <w:szCs w:val="24"/>
        </w:rPr>
        <w:tab/>
      </w:r>
    </w:p>
    <w:p w14:paraId="431DE816" w14:textId="0410499E" w:rsidR="00DE7EC6" w:rsidRPr="00F27C83" w:rsidRDefault="00DE7EC6">
      <w:pPr>
        <w:numPr>
          <w:ilvl w:val="0"/>
          <w:numId w:val="5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Forma opodatkowania i stawka podatku</w:t>
      </w:r>
      <w:r w:rsidR="00684FD8">
        <w:rPr>
          <w:rFonts w:ascii="Arial" w:hAnsi="Arial" w:cs="Arial"/>
          <w:sz w:val="24"/>
          <w:szCs w:val="24"/>
        </w:rPr>
        <w:t>:</w:t>
      </w:r>
      <w:r w:rsidRPr="00F27C83">
        <w:rPr>
          <w:rFonts w:ascii="Arial" w:hAnsi="Arial" w:cs="Arial"/>
          <w:sz w:val="24"/>
          <w:szCs w:val="24"/>
        </w:rPr>
        <w:tab/>
      </w:r>
    </w:p>
    <w:p w14:paraId="6D5D6E34" w14:textId="7B138FED" w:rsidR="00DE7EC6" w:rsidRPr="00F27C83" w:rsidRDefault="00DE7EC6">
      <w:pPr>
        <w:numPr>
          <w:ilvl w:val="0"/>
          <w:numId w:val="5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Jestem/nie jestem płatnikiem podatku VAT</w:t>
      </w:r>
      <w:r w:rsidR="00684FD8">
        <w:rPr>
          <w:rFonts w:ascii="Arial" w:hAnsi="Arial" w:cs="Arial"/>
          <w:sz w:val="24"/>
          <w:szCs w:val="24"/>
        </w:rPr>
        <w:t>:</w:t>
      </w:r>
      <w:r w:rsidR="00131CE0">
        <w:rPr>
          <w:rFonts w:ascii="Arial" w:hAnsi="Arial" w:cs="Arial"/>
          <w:sz w:val="24"/>
          <w:szCs w:val="24"/>
        </w:rPr>
        <w:t>…………………………………………</w:t>
      </w:r>
      <w:r w:rsidR="00D82593">
        <w:rPr>
          <w:rFonts w:ascii="Arial" w:hAnsi="Arial" w:cs="Arial"/>
          <w:sz w:val="24"/>
          <w:szCs w:val="24"/>
        </w:rPr>
        <w:t>….</w:t>
      </w:r>
    </w:p>
    <w:p w14:paraId="3459B568" w14:textId="2C747D3F" w:rsidR="00DE7EC6" w:rsidRPr="00F27C83" w:rsidRDefault="00DE7EC6">
      <w:pPr>
        <w:numPr>
          <w:ilvl w:val="0"/>
          <w:numId w:val="5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Liczba osób  zatrudnionych  na  dzień  złożenia  wniosku</w:t>
      </w:r>
      <w:r w:rsidR="007F7954">
        <w:rPr>
          <w:rFonts w:ascii="Arial" w:hAnsi="Arial" w:cs="Arial"/>
          <w:sz w:val="24"/>
          <w:szCs w:val="24"/>
        </w:rPr>
        <w:t>:</w:t>
      </w:r>
      <w:r w:rsidR="00D82593">
        <w:rPr>
          <w:rFonts w:ascii="Arial" w:hAnsi="Arial" w:cs="Arial"/>
          <w:sz w:val="24"/>
          <w:szCs w:val="24"/>
        </w:rPr>
        <w:t>………………………</w:t>
      </w:r>
      <w:r w:rsidRPr="00F27C83">
        <w:rPr>
          <w:rFonts w:ascii="Arial" w:hAnsi="Arial" w:cs="Arial"/>
          <w:sz w:val="24"/>
          <w:szCs w:val="24"/>
        </w:rPr>
        <w:tab/>
        <w:t xml:space="preserve"> </w:t>
      </w:r>
    </w:p>
    <w:p w14:paraId="7BEEC6C2" w14:textId="6D23ED8C" w:rsidR="007F7954" w:rsidRDefault="007F7954">
      <w:pPr>
        <w:pStyle w:val="Akapitzlist"/>
        <w:numPr>
          <w:ilvl w:val="0"/>
          <w:numId w:val="5"/>
        </w:numPr>
        <w:spacing w:after="0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7F7954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Liczba osób zwolnionych lub liczba osób którym zmniejszono wymiar czasu pracy   w okresie ostatnich 6 miesięcy wraz z podaniem trybu i przyczyn zwolnienia oraz podstawy prawnej ustania stosunku pracy (artykułu Kodeksu Pracy, na podstawie, którego doszło do rozwiązania stosunku pracy):</w:t>
      </w:r>
    </w:p>
    <w:p w14:paraId="4615DCD4" w14:textId="77777777" w:rsidR="00B55FA7" w:rsidRDefault="00B55FA7" w:rsidP="00B55FA7">
      <w:pPr>
        <w:pStyle w:val="Akapitzlist"/>
        <w:spacing w:after="0"/>
        <w:ind w:left="360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</w:p>
    <w:p w14:paraId="0B076B2B" w14:textId="77777777" w:rsidR="007F7954" w:rsidRPr="004B7A77" w:rsidRDefault="007F7954" w:rsidP="00B55FA7">
      <w:pPr>
        <w:shd w:val="clear" w:color="auto" w:fill="FFFFFF"/>
        <w:tabs>
          <w:tab w:val="right" w:leader="dot" w:pos="9072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bookmarkStart w:id="0" w:name="_Hlk201915786"/>
      <w:r w:rsidRPr="004B7A77">
        <w:rPr>
          <w:rFonts w:ascii="Arial" w:hAnsi="Arial" w:cs="Arial"/>
          <w:sz w:val="24"/>
          <w:szCs w:val="24"/>
        </w:rPr>
        <w:t>a)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5"/>
        <w:gridCol w:w="2235"/>
        <w:gridCol w:w="2239"/>
        <w:gridCol w:w="2240"/>
      </w:tblGrid>
      <w:tr w:rsidR="007F7954" w:rsidRPr="007F7954" w14:paraId="2F90714F" w14:textId="77777777" w:rsidTr="00B55FA7">
        <w:tc>
          <w:tcPr>
            <w:tcW w:w="2495" w:type="dxa"/>
            <w:vAlign w:val="center"/>
          </w:tcPr>
          <w:p w14:paraId="36A7096B" w14:textId="0B9CE8F8" w:rsidR="007F7954" w:rsidRPr="007F7954" w:rsidRDefault="007F7954" w:rsidP="00B55FA7">
            <w:pPr>
              <w:spacing w:after="0" w:line="276" w:lineRule="auto"/>
              <w:ind w:left="-12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bookmarkStart w:id="1" w:name="_Hlk201837247"/>
            <w:r w:rsidRPr="007F795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Liczba zwolnionych osób z przyczyn dotyczących zakładu pracy</w:t>
            </w:r>
          </w:p>
        </w:tc>
        <w:tc>
          <w:tcPr>
            <w:tcW w:w="2235" w:type="dxa"/>
            <w:vAlign w:val="center"/>
          </w:tcPr>
          <w:p w14:paraId="41211B92" w14:textId="1DA22978" w:rsidR="007F7954" w:rsidRPr="007F7954" w:rsidRDefault="007F7954" w:rsidP="00B55FA7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F795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Przyczyna zwolnienia- artykuł Kodeksu Pracy</w:t>
            </w:r>
          </w:p>
        </w:tc>
        <w:tc>
          <w:tcPr>
            <w:tcW w:w="2239" w:type="dxa"/>
            <w:vAlign w:val="center"/>
          </w:tcPr>
          <w:p w14:paraId="2E2B97BE" w14:textId="3E446A83" w:rsidR="007F7954" w:rsidRPr="007F7954" w:rsidRDefault="007F7954" w:rsidP="00B55FA7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F795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Liczba osób którym zmniejszono wymiar czasu pracy </w:t>
            </w:r>
            <w:r w:rsidR="00D8259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br/>
            </w:r>
            <w:r w:rsidRPr="007F795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 przyczyn dotyczących zakładu pracy</w:t>
            </w:r>
          </w:p>
        </w:tc>
        <w:tc>
          <w:tcPr>
            <w:tcW w:w="2240" w:type="dxa"/>
            <w:vAlign w:val="center"/>
          </w:tcPr>
          <w:p w14:paraId="5969167C" w14:textId="77777777" w:rsidR="007F7954" w:rsidRPr="007F7954" w:rsidRDefault="007F7954" w:rsidP="00B55FA7">
            <w:pPr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F795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Przyczyna zmniejszenia wymiaru czasu pracy</w:t>
            </w:r>
          </w:p>
        </w:tc>
      </w:tr>
      <w:tr w:rsidR="007F7954" w:rsidRPr="007F7954" w14:paraId="4AE2E2A3" w14:textId="77777777" w:rsidTr="00532973">
        <w:tc>
          <w:tcPr>
            <w:tcW w:w="2495" w:type="dxa"/>
          </w:tcPr>
          <w:p w14:paraId="5357AA81" w14:textId="77777777" w:rsidR="007F7954" w:rsidRPr="007F7954" w:rsidRDefault="007F7954" w:rsidP="000D317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35" w:type="dxa"/>
          </w:tcPr>
          <w:p w14:paraId="653509A7" w14:textId="77777777" w:rsidR="007F7954" w:rsidRPr="007F7954" w:rsidRDefault="007F7954" w:rsidP="000D317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39" w:type="dxa"/>
          </w:tcPr>
          <w:p w14:paraId="3EC02FFF" w14:textId="77777777" w:rsidR="007F7954" w:rsidRPr="007F7954" w:rsidRDefault="007F7954" w:rsidP="000D317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40" w:type="dxa"/>
          </w:tcPr>
          <w:p w14:paraId="6DFE2BCA" w14:textId="77777777" w:rsidR="007F7954" w:rsidRPr="007F7954" w:rsidRDefault="007F7954" w:rsidP="000D317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</w:tr>
      <w:tr w:rsidR="007F7954" w:rsidRPr="007F7954" w14:paraId="717CA78B" w14:textId="77777777" w:rsidTr="00532973">
        <w:tc>
          <w:tcPr>
            <w:tcW w:w="2495" w:type="dxa"/>
          </w:tcPr>
          <w:p w14:paraId="7D1D6399" w14:textId="77777777" w:rsidR="007F7954" w:rsidRPr="007F7954" w:rsidRDefault="007F7954" w:rsidP="000D317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35" w:type="dxa"/>
          </w:tcPr>
          <w:p w14:paraId="6B82E35C" w14:textId="77777777" w:rsidR="007F7954" w:rsidRPr="007F7954" w:rsidRDefault="007F7954" w:rsidP="000D317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39" w:type="dxa"/>
          </w:tcPr>
          <w:p w14:paraId="17592727" w14:textId="77777777" w:rsidR="007F7954" w:rsidRPr="007F7954" w:rsidRDefault="007F7954" w:rsidP="000D317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40" w:type="dxa"/>
          </w:tcPr>
          <w:p w14:paraId="523FB7D7" w14:textId="77777777" w:rsidR="007F7954" w:rsidRPr="007F7954" w:rsidRDefault="007F7954" w:rsidP="000D317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</w:tr>
      <w:tr w:rsidR="007F7954" w:rsidRPr="007F7954" w14:paraId="0CC3411C" w14:textId="77777777" w:rsidTr="00532973">
        <w:tc>
          <w:tcPr>
            <w:tcW w:w="2495" w:type="dxa"/>
          </w:tcPr>
          <w:p w14:paraId="563463AD" w14:textId="77777777" w:rsidR="007F7954" w:rsidRPr="007F7954" w:rsidRDefault="007F7954" w:rsidP="000D317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35" w:type="dxa"/>
          </w:tcPr>
          <w:p w14:paraId="32E0B825" w14:textId="77777777" w:rsidR="007F7954" w:rsidRPr="007F7954" w:rsidRDefault="007F7954" w:rsidP="000D317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39" w:type="dxa"/>
          </w:tcPr>
          <w:p w14:paraId="7205242D" w14:textId="77777777" w:rsidR="007F7954" w:rsidRPr="007F7954" w:rsidRDefault="007F7954" w:rsidP="000D317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40" w:type="dxa"/>
          </w:tcPr>
          <w:p w14:paraId="4A49D027" w14:textId="77777777" w:rsidR="007F7954" w:rsidRPr="007F7954" w:rsidRDefault="007F7954" w:rsidP="000D317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</w:tr>
    </w:tbl>
    <w:bookmarkEnd w:id="0"/>
    <w:bookmarkEnd w:id="1"/>
    <w:p w14:paraId="1063AE77" w14:textId="6A022E23" w:rsidR="007F7954" w:rsidRPr="004B7A77" w:rsidRDefault="007F7954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4B7A77">
        <w:rPr>
          <w:rFonts w:ascii="Arial" w:hAnsi="Arial" w:cs="Arial"/>
          <w:color w:val="000000"/>
          <w:sz w:val="24"/>
          <w:szCs w:val="24"/>
        </w:rPr>
        <w:t>b)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2412"/>
        <w:gridCol w:w="2265"/>
        <w:gridCol w:w="2266"/>
        <w:gridCol w:w="2266"/>
      </w:tblGrid>
      <w:tr w:rsidR="007F7954" w14:paraId="413B2B6C" w14:textId="77777777" w:rsidTr="00B55FA7">
        <w:tc>
          <w:tcPr>
            <w:tcW w:w="2412" w:type="dxa"/>
            <w:vAlign w:val="center"/>
          </w:tcPr>
          <w:p w14:paraId="1EB55406" w14:textId="0FBD74C3" w:rsidR="007F7954" w:rsidRPr="00313C03" w:rsidRDefault="007F7954" w:rsidP="00B55FA7">
            <w:pPr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13C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Liczba zwolnionych osób z innych przyczyn niż  dotyczące zakładu pracy</w:t>
            </w:r>
          </w:p>
        </w:tc>
        <w:tc>
          <w:tcPr>
            <w:tcW w:w="2265" w:type="dxa"/>
            <w:vAlign w:val="center"/>
          </w:tcPr>
          <w:p w14:paraId="2D651C02" w14:textId="7A11F532" w:rsidR="007F7954" w:rsidRPr="00313C03" w:rsidRDefault="007F7954" w:rsidP="00B55FA7">
            <w:pPr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13C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Przyczyna zwolnienia- artykuł Kodeksu Pracy</w:t>
            </w:r>
          </w:p>
        </w:tc>
        <w:tc>
          <w:tcPr>
            <w:tcW w:w="2266" w:type="dxa"/>
            <w:vAlign w:val="center"/>
          </w:tcPr>
          <w:p w14:paraId="1AF04A8D" w14:textId="61B6EEBE" w:rsidR="007F7954" w:rsidRPr="00313C03" w:rsidRDefault="007F7954" w:rsidP="00B55FA7">
            <w:pPr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13C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Liczba osób którym zmniejszono wymiar czasu pracy </w:t>
            </w:r>
            <w:r w:rsidR="00D825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313C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  innych przyczyn  niż dotyczące zakładu pracy</w:t>
            </w:r>
          </w:p>
        </w:tc>
        <w:tc>
          <w:tcPr>
            <w:tcW w:w="2266" w:type="dxa"/>
            <w:vAlign w:val="center"/>
          </w:tcPr>
          <w:p w14:paraId="0F68C430" w14:textId="1D3BC021" w:rsidR="007F7954" w:rsidRPr="00313C03" w:rsidRDefault="007F7954" w:rsidP="00B55FA7">
            <w:pPr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13C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Przyczyna zmniejszenia wymiaru czasu pracy</w:t>
            </w:r>
          </w:p>
        </w:tc>
      </w:tr>
      <w:tr w:rsidR="007F7954" w14:paraId="5B146BAD" w14:textId="77777777" w:rsidTr="00FC456C">
        <w:tc>
          <w:tcPr>
            <w:tcW w:w="2412" w:type="dxa"/>
          </w:tcPr>
          <w:p w14:paraId="639B9F2D" w14:textId="77777777" w:rsidR="007F7954" w:rsidRDefault="007F7954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5FD9ABD" w14:textId="77777777" w:rsidR="00FC456C" w:rsidRPr="00313C03" w:rsidRDefault="00FC456C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</w:tcPr>
          <w:p w14:paraId="3D260998" w14:textId="77777777" w:rsidR="007F7954" w:rsidRPr="00313C03" w:rsidRDefault="007F7954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</w:tcPr>
          <w:p w14:paraId="774AEA40" w14:textId="77777777" w:rsidR="007F7954" w:rsidRPr="00313C03" w:rsidRDefault="007F7954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00997E2" w14:textId="77777777" w:rsidR="007F7954" w:rsidRPr="00313C03" w:rsidRDefault="007F7954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F7954" w14:paraId="2ACE0725" w14:textId="77777777" w:rsidTr="00FC456C">
        <w:tc>
          <w:tcPr>
            <w:tcW w:w="2412" w:type="dxa"/>
          </w:tcPr>
          <w:p w14:paraId="14B6CDB7" w14:textId="77777777" w:rsidR="007F7954" w:rsidRDefault="007F7954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973BCFD" w14:textId="77777777" w:rsidR="00FC456C" w:rsidRPr="00313C03" w:rsidRDefault="00FC456C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</w:tcPr>
          <w:p w14:paraId="28261A64" w14:textId="77777777" w:rsidR="007F7954" w:rsidRPr="00313C03" w:rsidRDefault="007F7954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</w:tcPr>
          <w:p w14:paraId="58CF380E" w14:textId="77777777" w:rsidR="007F7954" w:rsidRPr="00313C03" w:rsidRDefault="007F7954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0A6671A" w14:textId="77777777" w:rsidR="007F7954" w:rsidRPr="00313C03" w:rsidRDefault="007F7954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F7954" w14:paraId="088C239F" w14:textId="77777777" w:rsidTr="00FC456C">
        <w:tc>
          <w:tcPr>
            <w:tcW w:w="2412" w:type="dxa"/>
          </w:tcPr>
          <w:p w14:paraId="1B2D2A6F" w14:textId="77777777" w:rsidR="007F7954" w:rsidRDefault="007F7954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CF4E0D9" w14:textId="77777777" w:rsidR="00FC456C" w:rsidRPr="00313C03" w:rsidRDefault="00FC456C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</w:tcPr>
          <w:p w14:paraId="1962A679" w14:textId="77777777" w:rsidR="007F7954" w:rsidRPr="00313C03" w:rsidRDefault="007F7954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</w:tcPr>
          <w:p w14:paraId="789927ED" w14:textId="77777777" w:rsidR="007F7954" w:rsidRPr="00313C03" w:rsidRDefault="007F7954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69DA33D" w14:textId="77777777" w:rsidR="007F7954" w:rsidRPr="00313C03" w:rsidRDefault="007F7954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F2135BE" w14:textId="4325BBD4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13C03">
        <w:rPr>
          <w:rFonts w:ascii="Arial" w:hAnsi="Arial" w:cs="Arial"/>
          <w:color w:val="000000"/>
          <w:sz w:val="24"/>
          <w:szCs w:val="24"/>
        </w:rPr>
        <w:t>W przypadku zmniejszenia wymiar</w:t>
      </w:r>
      <w:r w:rsidR="00F03590">
        <w:rPr>
          <w:rFonts w:ascii="Arial" w:hAnsi="Arial" w:cs="Arial"/>
          <w:color w:val="000000"/>
          <w:sz w:val="24"/>
          <w:szCs w:val="24"/>
        </w:rPr>
        <w:t>u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czasu pracy lub stanu zatrudnienia z innych przyczyn niż dotyczące zakładu pracy:</w:t>
      </w:r>
    </w:p>
    <w:p w14:paraId="4817AB3D" w14:textId="5DCA4AAF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13C03">
        <w:rPr>
          <w:rFonts w:ascii="Arial" w:hAnsi="Arial" w:cs="Arial"/>
          <w:color w:val="000000"/>
          <w:sz w:val="24"/>
          <w:szCs w:val="24"/>
        </w:rPr>
        <w:t> dokonałem uzupełnienia wymiaru czasu pracy</w:t>
      </w:r>
      <w:r w:rsidR="00092DB2">
        <w:rPr>
          <w:rFonts w:ascii="Arial" w:hAnsi="Arial" w:cs="Arial"/>
          <w:color w:val="000000"/>
          <w:sz w:val="24"/>
          <w:szCs w:val="24"/>
        </w:rPr>
        <w:t xml:space="preserve"> w ilości</w:t>
      </w:r>
      <w:r w:rsidR="00D82593">
        <w:rPr>
          <w:rFonts w:ascii="Arial" w:hAnsi="Arial" w:cs="Arial"/>
          <w:color w:val="000000"/>
          <w:sz w:val="24"/>
          <w:szCs w:val="24"/>
        </w:rPr>
        <w:t xml:space="preserve"> </w:t>
      </w:r>
      <w:r w:rsidR="00092DB2">
        <w:rPr>
          <w:rFonts w:ascii="Arial" w:hAnsi="Arial" w:cs="Arial"/>
          <w:color w:val="000000"/>
          <w:sz w:val="24"/>
          <w:szCs w:val="24"/>
        </w:rPr>
        <w:t>…</w:t>
      </w:r>
      <w:r w:rsidR="00D82593">
        <w:rPr>
          <w:rFonts w:ascii="Arial" w:hAnsi="Arial" w:cs="Arial"/>
          <w:color w:val="000000"/>
          <w:sz w:val="24"/>
          <w:szCs w:val="24"/>
        </w:rPr>
        <w:t>…...</w:t>
      </w:r>
      <w:r w:rsidR="00092DB2">
        <w:rPr>
          <w:rFonts w:ascii="Arial" w:hAnsi="Arial" w:cs="Arial"/>
          <w:color w:val="000000"/>
          <w:sz w:val="24"/>
          <w:szCs w:val="24"/>
        </w:rPr>
        <w:t>…..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lub stan</w:t>
      </w:r>
      <w:r w:rsidR="00D82593">
        <w:rPr>
          <w:rFonts w:ascii="Arial" w:hAnsi="Arial" w:cs="Arial"/>
          <w:color w:val="000000"/>
          <w:sz w:val="24"/>
          <w:szCs w:val="24"/>
        </w:rPr>
        <w:t>u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zatrudnienia </w:t>
      </w:r>
      <w:r w:rsidR="00092DB2">
        <w:rPr>
          <w:rFonts w:ascii="Arial" w:hAnsi="Arial" w:cs="Arial"/>
          <w:color w:val="000000"/>
          <w:sz w:val="24"/>
          <w:szCs w:val="24"/>
        </w:rPr>
        <w:t>w ilości ………..</w:t>
      </w:r>
      <w:r w:rsidR="00D825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313C03">
        <w:rPr>
          <w:rFonts w:ascii="Arial" w:hAnsi="Arial" w:cs="Arial"/>
          <w:color w:val="000000"/>
          <w:sz w:val="24"/>
          <w:szCs w:val="24"/>
        </w:rPr>
        <w:t>wskazanych w tabeli  12. b)</w:t>
      </w:r>
      <w:r w:rsidR="00092DB2">
        <w:rPr>
          <w:rFonts w:ascii="Arial" w:hAnsi="Arial" w:cs="Arial"/>
          <w:color w:val="000000"/>
          <w:sz w:val="24"/>
          <w:szCs w:val="24"/>
        </w:rPr>
        <w:t>,</w:t>
      </w:r>
    </w:p>
    <w:p w14:paraId="4F112E9B" w14:textId="34A004D9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13C03">
        <w:rPr>
          <w:rFonts w:ascii="Arial" w:hAnsi="Arial" w:cs="Arial"/>
          <w:color w:val="000000"/>
          <w:sz w:val="24"/>
          <w:szCs w:val="24"/>
        </w:rPr>
        <w:t>  nie dokonałem uzupełnienia wymiaru czasu pracy</w:t>
      </w:r>
      <w:r w:rsidR="00092DB2" w:rsidRPr="00092DB2">
        <w:rPr>
          <w:rFonts w:ascii="Arial" w:hAnsi="Arial" w:cs="Arial"/>
          <w:color w:val="000000"/>
          <w:sz w:val="24"/>
          <w:szCs w:val="24"/>
        </w:rPr>
        <w:t xml:space="preserve"> </w:t>
      </w:r>
      <w:r w:rsidR="00092DB2">
        <w:rPr>
          <w:rFonts w:ascii="Arial" w:hAnsi="Arial" w:cs="Arial"/>
          <w:color w:val="000000"/>
          <w:sz w:val="24"/>
          <w:szCs w:val="24"/>
        </w:rPr>
        <w:t>w ilości………….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lub stan</w:t>
      </w:r>
      <w:r w:rsidR="00D82593">
        <w:rPr>
          <w:rFonts w:ascii="Arial" w:hAnsi="Arial" w:cs="Arial"/>
          <w:color w:val="000000"/>
          <w:sz w:val="24"/>
          <w:szCs w:val="24"/>
        </w:rPr>
        <w:t>u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zatrudnienia</w:t>
      </w:r>
      <w:r w:rsidR="00092DB2" w:rsidRPr="00092DB2">
        <w:t xml:space="preserve"> </w:t>
      </w:r>
      <w:r w:rsidR="00092DB2" w:rsidRPr="00092DB2">
        <w:rPr>
          <w:rFonts w:ascii="Arial" w:hAnsi="Arial" w:cs="Arial"/>
          <w:color w:val="000000"/>
          <w:sz w:val="24"/>
          <w:szCs w:val="24"/>
        </w:rPr>
        <w:t>w ilości</w:t>
      </w:r>
      <w:r w:rsidR="00D82593">
        <w:rPr>
          <w:rFonts w:ascii="Arial" w:hAnsi="Arial" w:cs="Arial"/>
          <w:color w:val="000000"/>
          <w:sz w:val="24"/>
          <w:szCs w:val="24"/>
        </w:rPr>
        <w:t xml:space="preserve"> </w:t>
      </w:r>
      <w:r w:rsidR="00092DB2">
        <w:rPr>
          <w:rFonts w:ascii="Arial" w:hAnsi="Arial" w:cs="Arial"/>
          <w:color w:val="000000"/>
          <w:sz w:val="24"/>
          <w:szCs w:val="24"/>
        </w:rPr>
        <w:t>………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wskazanych w tabeli 12. b),</w:t>
      </w:r>
    </w:p>
    <w:p w14:paraId="280A4DBF" w14:textId="459DAF69" w:rsidR="007F7954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13C03">
        <w:rPr>
          <w:rFonts w:ascii="Arial" w:hAnsi="Arial" w:cs="Arial"/>
          <w:color w:val="000000"/>
          <w:sz w:val="24"/>
          <w:szCs w:val="24"/>
        </w:rPr>
        <w:t>  nie dotyczy.</w:t>
      </w:r>
    </w:p>
    <w:p w14:paraId="4089FFBD" w14:textId="2984CCC2" w:rsidR="00D82593" w:rsidRPr="00B55FA7" w:rsidRDefault="00DE7EC6">
      <w:pPr>
        <w:pStyle w:val="Akapitzlist"/>
        <w:numPr>
          <w:ilvl w:val="0"/>
          <w:numId w:val="5"/>
        </w:numPr>
        <w:tabs>
          <w:tab w:val="right" w:leader="dot" w:pos="9072"/>
        </w:tabs>
        <w:rPr>
          <w:rFonts w:ascii="Arial" w:hAnsi="Arial" w:cs="Arial"/>
          <w:color w:val="000000"/>
          <w:sz w:val="24"/>
          <w:szCs w:val="24"/>
        </w:rPr>
      </w:pPr>
      <w:r w:rsidRPr="00B62A50">
        <w:rPr>
          <w:rFonts w:ascii="Arial" w:hAnsi="Arial" w:cs="Arial"/>
          <w:color w:val="000000"/>
          <w:sz w:val="24"/>
          <w:szCs w:val="24"/>
        </w:rPr>
        <w:t>Współpraca Wnioskodawcy z PUP Płońsk w okresie ostatnich dwóch lat przed dniem złożenia Wniosku.</w:t>
      </w:r>
    </w:p>
    <w:tbl>
      <w:tblPr>
        <w:tblW w:w="10652" w:type="dxa"/>
        <w:tblInd w:w="-753" w:type="dxa"/>
        <w:tblLayout w:type="fixed"/>
        <w:tblLook w:val="0000" w:firstRow="0" w:lastRow="0" w:firstColumn="0" w:lastColumn="0" w:noHBand="0" w:noVBand="0"/>
      </w:tblPr>
      <w:tblGrid>
        <w:gridCol w:w="3686"/>
        <w:gridCol w:w="1701"/>
        <w:gridCol w:w="2268"/>
        <w:gridCol w:w="2997"/>
      </w:tblGrid>
      <w:tr w:rsidR="00DE7EC6" w:rsidRPr="00F27C83" w14:paraId="73DC52C0" w14:textId="77777777" w:rsidTr="00B55FA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F307F" w14:textId="023A3F08" w:rsidR="00DE7EC6" w:rsidRPr="00F27C83" w:rsidRDefault="00DE7EC6" w:rsidP="00B55FA7">
            <w:pPr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7C83">
              <w:rPr>
                <w:rFonts w:ascii="Arial" w:hAnsi="Arial" w:cs="Arial"/>
                <w:b/>
                <w:color w:val="000000"/>
                <w:sz w:val="20"/>
                <w:szCs w:val="20"/>
              </w:rPr>
              <w:t>Forma aktywizacji zawodowej</w:t>
            </w:r>
            <w:r w:rsidRPr="00F27C8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32C0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F27C83">
              <w:rPr>
                <w:rFonts w:ascii="Arial" w:hAnsi="Arial" w:cs="Arial"/>
                <w:color w:val="000000"/>
                <w:sz w:val="20"/>
                <w:szCs w:val="20"/>
              </w:rPr>
              <w:t>(prace interwencyjne, staż, doposażenie</w:t>
            </w:r>
            <w:r w:rsidR="00D8259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27C83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 w:rsidR="00D8259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27C83">
              <w:rPr>
                <w:rFonts w:ascii="Arial" w:hAnsi="Arial" w:cs="Arial"/>
                <w:color w:val="000000"/>
                <w:sz w:val="20"/>
                <w:szCs w:val="20"/>
              </w:rPr>
              <w:t>wyposażenie stanowiska pracy, dotacja na rozpoczęcie dział, gosp., inna):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A43367" w14:textId="77777777" w:rsidR="00DE7EC6" w:rsidRPr="00F27C83" w:rsidRDefault="00DE7EC6" w:rsidP="00B55FA7">
            <w:pPr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7C83">
              <w:rPr>
                <w:rFonts w:ascii="Arial" w:hAnsi="Arial" w:cs="Arial"/>
                <w:b/>
                <w:color w:val="000000"/>
                <w:sz w:val="20"/>
                <w:szCs w:val="20"/>
              </w:rPr>
              <w:t>Okres współpracy</w:t>
            </w:r>
            <w:r w:rsidRPr="00F27C83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</w:r>
            <w:r w:rsidRPr="00732C0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(miesiąc, rok):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54EA42" w14:textId="0924C443" w:rsidR="00DE7EC6" w:rsidRPr="00F27C83" w:rsidRDefault="00DE7EC6" w:rsidP="00B55FA7">
            <w:pPr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7C83">
              <w:rPr>
                <w:rFonts w:ascii="Arial" w:hAnsi="Arial" w:cs="Arial"/>
                <w:b/>
                <w:color w:val="000000"/>
                <w:sz w:val="20"/>
                <w:szCs w:val="20"/>
              </w:rPr>
              <w:t>Liczba osób przyjętych</w:t>
            </w:r>
            <w:r w:rsidRPr="00F27C83">
              <w:rPr>
                <w:rFonts w:ascii="Arial" w:hAnsi="Arial" w:cs="Arial"/>
                <w:color w:val="000000"/>
                <w:sz w:val="20"/>
                <w:szCs w:val="20"/>
              </w:rPr>
              <w:t xml:space="preserve"> przez Wnioskodawcę </w:t>
            </w:r>
            <w:r w:rsidR="00D8259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F27C83">
              <w:rPr>
                <w:rFonts w:ascii="Arial" w:hAnsi="Arial" w:cs="Arial"/>
                <w:b/>
                <w:color w:val="000000"/>
                <w:sz w:val="20"/>
                <w:szCs w:val="20"/>
              </w:rPr>
              <w:t>w ramach wskazanej formy</w:t>
            </w:r>
            <w:r w:rsidRPr="00F27C83">
              <w:rPr>
                <w:rFonts w:ascii="Arial" w:hAnsi="Arial" w:cs="Arial"/>
                <w:color w:val="000000"/>
                <w:sz w:val="20"/>
                <w:szCs w:val="20"/>
              </w:rPr>
              <w:t xml:space="preserve"> aktywizacji zawodowej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BB8C6" w14:textId="77777777" w:rsidR="00DE7EC6" w:rsidRPr="00F27C83" w:rsidRDefault="00DE7EC6" w:rsidP="00B55FA7">
            <w:pPr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7C83">
              <w:rPr>
                <w:rFonts w:ascii="Arial" w:hAnsi="Arial" w:cs="Arial"/>
                <w:b/>
                <w:color w:val="000000"/>
                <w:sz w:val="20"/>
                <w:szCs w:val="20"/>
              </w:rPr>
              <w:t>Liczba osób</w:t>
            </w:r>
            <w:r w:rsidRPr="00F27C83">
              <w:rPr>
                <w:rFonts w:ascii="Arial" w:hAnsi="Arial" w:cs="Arial"/>
                <w:color w:val="000000"/>
                <w:sz w:val="20"/>
                <w:szCs w:val="20"/>
              </w:rPr>
              <w:t xml:space="preserve">, którym Wnioskodawca powierzył wykonywanie pracy </w:t>
            </w:r>
            <w:r w:rsidRPr="00F27C83">
              <w:rPr>
                <w:rFonts w:ascii="Arial" w:hAnsi="Arial" w:cs="Arial"/>
                <w:b/>
                <w:color w:val="000000"/>
                <w:sz w:val="20"/>
                <w:szCs w:val="20"/>
              </w:rPr>
              <w:t>po zakończonej formie</w:t>
            </w:r>
            <w:r w:rsidRPr="00F27C83">
              <w:rPr>
                <w:rFonts w:ascii="Arial" w:hAnsi="Arial" w:cs="Arial"/>
                <w:color w:val="000000"/>
                <w:sz w:val="20"/>
                <w:szCs w:val="20"/>
              </w:rPr>
              <w:t xml:space="preserve"> aktywizacji zawodowej:</w:t>
            </w:r>
          </w:p>
        </w:tc>
      </w:tr>
      <w:tr w:rsidR="00DE7EC6" w:rsidRPr="00F27C83" w14:paraId="26BB1515" w14:textId="77777777" w:rsidTr="00B55FA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F933F" w14:textId="77777777" w:rsidR="00DE7EC6" w:rsidRPr="00F27C83" w:rsidRDefault="00DE7EC6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0CFB2" w14:textId="77777777" w:rsidR="00DE7EC6" w:rsidRPr="00F27C83" w:rsidRDefault="00DE7EC6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CCA83" w14:textId="77777777" w:rsidR="00DE7EC6" w:rsidRPr="00F27C83" w:rsidRDefault="00DE7EC6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DE55" w14:textId="77777777" w:rsidR="00DE7EC6" w:rsidRPr="00F27C83" w:rsidRDefault="00DE7EC6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DE7EC6" w:rsidRPr="00F27C83" w14:paraId="1B0A154F" w14:textId="77777777" w:rsidTr="00B55FA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494ED" w14:textId="77777777" w:rsidR="00DE7EC6" w:rsidRPr="00F27C83" w:rsidRDefault="00DE7EC6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24130" w14:textId="77777777" w:rsidR="00DE7EC6" w:rsidRPr="00F27C83" w:rsidRDefault="00DE7EC6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B6FEE" w14:textId="77777777" w:rsidR="00DE7EC6" w:rsidRPr="00F27C83" w:rsidRDefault="00DE7EC6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DEB9" w14:textId="77777777" w:rsidR="00DE7EC6" w:rsidRPr="00F27C83" w:rsidRDefault="00DE7EC6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DE7EC6" w:rsidRPr="00F27C83" w14:paraId="5357CA9D" w14:textId="77777777" w:rsidTr="00B55FA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030B8" w14:textId="77777777" w:rsidR="00DE7EC6" w:rsidRPr="00F27C83" w:rsidRDefault="00DE7EC6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9E572" w14:textId="77777777" w:rsidR="00DE7EC6" w:rsidRPr="00F27C83" w:rsidRDefault="00DE7EC6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4481D" w14:textId="77777777" w:rsidR="00DE7EC6" w:rsidRPr="00F27C83" w:rsidRDefault="00DE7EC6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6A8F" w14:textId="77777777" w:rsidR="00DE7EC6" w:rsidRPr="00F27C83" w:rsidRDefault="00DE7EC6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B55FA7" w:rsidRPr="00F27C83" w14:paraId="7E16547C" w14:textId="77777777" w:rsidTr="00B55FA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8C916" w14:textId="77777777" w:rsidR="00B55FA7" w:rsidRPr="00F27C83" w:rsidRDefault="00B55FA7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728E2" w14:textId="77777777" w:rsidR="00B55FA7" w:rsidRPr="00F27C83" w:rsidRDefault="00B55FA7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8426A" w14:textId="77777777" w:rsidR="00B55FA7" w:rsidRPr="00F27C83" w:rsidRDefault="00B55FA7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ADF4" w14:textId="77777777" w:rsidR="00B55FA7" w:rsidRPr="00F27C83" w:rsidRDefault="00B55FA7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B55FA7" w:rsidRPr="00F27C83" w14:paraId="5B5CA117" w14:textId="77777777" w:rsidTr="00B55FA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9DB36" w14:textId="77777777" w:rsidR="00B55FA7" w:rsidRPr="00F27C83" w:rsidRDefault="00B55FA7" w:rsidP="000D317E">
            <w:pPr>
              <w:tabs>
                <w:tab w:val="right" w:leader="dot" w:pos="9072"/>
              </w:tabs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B9656" w14:textId="77777777" w:rsidR="00B55FA7" w:rsidRPr="00F27C83" w:rsidRDefault="00B55FA7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3346B" w14:textId="77777777" w:rsidR="00B55FA7" w:rsidRPr="00F27C83" w:rsidRDefault="00B55FA7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91D1" w14:textId="77777777" w:rsidR="00B55FA7" w:rsidRPr="00F27C83" w:rsidRDefault="00B55FA7" w:rsidP="000D317E">
            <w:pPr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0B82FD23" w14:textId="67508932" w:rsidR="00DE7EC6" w:rsidRPr="00B55FA7" w:rsidRDefault="00DE7EC6">
      <w:pPr>
        <w:pStyle w:val="Akapitzlist"/>
        <w:numPr>
          <w:ilvl w:val="0"/>
          <w:numId w:val="3"/>
        </w:numPr>
        <w:tabs>
          <w:tab w:val="left" w:pos="360"/>
        </w:tabs>
        <w:suppressAutoHyphens/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B55FA7">
        <w:rPr>
          <w:rFonts w:ascii="Arial" w:hAnsi="Arial" w:cs="Arial"/>
          <w:b/>
          <w:color w:val="000000"/>
          <w:sz w:val="24"/>
          <w:szCs w:val="24"/>
          <w:u w:val="single"/>
        </w:rPr>
        <w:lastRenderedPageBreak/>
        <w:t xml:space="preserve">DANE DOTYCZĄCE ZATRUDNIENIA </w:t>
      </w:r>
    </w:p>
    <w:p w14:paraId="38767775" w14:textId="2F19C8A8" w:rsidR="00B55FA7" w:rsidRPr="007A7221" w:rsidRDefault="00DE7EC6" w:rsidP="007A7221">
      <w:pPr>
        <w:pStyle w:val="Akapitzlist"/>
        <w:numPr>
          <w:ilvl w:val="0"/>
          <w:numId w:val="1"/>
        </w:numPr>
        <w:tabs>
          <w:tab w:val="right" w:leader="dot" w:pos="9072"/>
        </w:tabs>
        <w:suppressAutoHyphens/>
        <w:spacing w:after="0"/>
        <w:rPr>
          <w:rFonts w:ascii="Arial" w:hAnsi="Arial" w:cs="Arial"/>
          <w:color w:val="000000"/>
          <w:sz w:val="24"/>
          <w:szCs w:val="24"/>
        </w:rPr>
      </w:pPr>
      <w:r w:rsidRPr="000D317E">
        <w:rPr>
          <w:rFonts w:ascii="Arial" w:hAnsi="Arial" w:cs="Arial"/>
          <w:color w:val="000000"/>
          <w:sz w:val="24"/>
          <w:szCs w:val="24"/>
        </w:rPr>
        <w:t>Liczba wyposażanych lub doposażonych stanowisk pracy:</w:t>
      </w:r>
      <w:r w:rsidR="00732C05">
        <w:rPr>
          <w:rFonts w:ascii="Arial" w:hAnsi="Arial" w:cs="Arial"/>
          <w:color w:val="000000"/>
          <w:sz w:val="24"/>
          <w:szCs w:val="24"/>
        </w:rPr>
        <w:t xml:space="preserve"> .</w:t>
      </w:r>
      <w:r w:rsidR="00131CE0" w:rsidRPr="000D317E">
        <w:rPr>
          <w:rFonts w:ascii="Arial" w:hAnsi="Arial" w:cs="Arial"/>
          <w:color w:val="000000"/>
          <w:sz w:val="24"/>
          <w:szCs w:val="24"/>
        </w:rPr>
        <w:t>……………………</w:t>
      </w:r>
      <w:r w:rsidR="004417AB">
        <w:rPr>
          <w:rFonts w:ascii="Arial" w:hAnsi="Arial" w:cs="Arial"/>
          <w:color w:val="000000"/>
          <w:sz w:val="24"/>
          <w:szCs w:val="24"/>
        </w:rPr>
        <w:t>……</w:t>
      </w:r>
    </w:p>
    <w:p w14:paraId="2D631BD3" w14:textId="77777777" w:rsidR="007A7221" w:rsidRDefault="00313C03" w:rsidP="007A7221">
      <w:pPr>
        <w:numPr>
          <w:ilvl w:val="0"/>
          <w:numId w:val="1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313C03"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  <w:t>Informacja o wymiarze czasu pracy zatrudnianych skierowanych bezrobotnych lub  poszukujących pracy niezatrudnionych i niewykonujących innej pracy zarobkowej opiekunów osób niepełnosprawnych</w:t>
      </w:r>
      <w:r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  <w:t xml:space="preserve">: </w:t>
      </w:r>
      <w:r w:rsidR="00DE7EC6" w:rsidRPr="00313C03">
        <w:rPr>
          <w:rFonts w:ascii="Arial" w:hAnsi="Arial" w:cs="Arial"/>
          <w:sz w:val="24"/>
          <w:szCs w:val="24"/>
        </w:rPr>
        <w:tab/>
      </w:r>
      <w:r w:rsidR="00DE7EC6" w:rsidRPr="00313C03">
        <w:rPr>
          <w:rFonts w:ascii="Arial" w:hAnsi="Arial" w:cs="Arial"/>
          <w:color w:val="000000"/>
          <w:sz w:val="24"/>
          <w:szCs w:val="24"/>
        </w:rPr>
        <w:t>.</w:t>
      </w:r>
    </w:p>
    <w:p w14:paraId="009A9154" w14:textId="31BFFD3F" w:rsidR="00313C03" w:rsidRPr="007A7221" w:rsidRDefault="00313C03" w:rsidP="007A7221">
      <w:pPr>
        <w:numPr>
          <w:ilvl w:val="0"/>
          <w:numId w:val="1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7A7221">
        <w:rPr>
          <w:rFonts w:ascii="Arial" w:hAnsi="Arial" w:cs="Arial"/>
          <w:color w:val="000000"/>
          <w:sz w:val="24"/>
          <w:szCs w:val="24"/>
        </w:rPr>
        <w:t xml:space="preserve">Okres utrzymania stanowisk pracy utworzonych w związku z </w:t>
      </w:r>
      <w:r w:rsidR="00F03590" w:rsidRPr="007A7221">
        <w:rPr>
          <w:rFonts w:ascii="Arial" w:hAnsi="Arial" w:cs="Arial"/>
          <w:color w:val="000000"/>
          <w:sz w:val="24"/>
          <w:szCs w:val="24"/>
        </w:rPr>
        <w:t xml:space="preserve">przyznaną </w:t>
      </w:r>
      <w:r w:rsidRPr="007A7221">
        <w:rPr>
          <w:rFonts w:ascii="Arial" w:hAnsi="Arial" w:cs="Arial"/>
          <w:color w:val="000000"/>
          <w:sz w:val="24"/>
          <w:szCs w:val="24"/>
        </w:rPr>
        <w:t>refundacją:</w:t>
      </w:r>
    </w:p>
    <w:p w14:paraId="44C60587" w14:textId="3627F264" w:rsidR="00313C03" w:rsidRPr="00313C03" w:rsidRDefault="00313C03" w:rsidP="000D317E">
      <w:pPr>
        <w:tabs>
          <w:tab w:val="right" w:leader="dot" w:pos="9072"/>
        </w:tabs>
        <w:suppressAutoHyphens/>
        <w:spacing w:after="0" w:line="276" w:lineRule="auto"/>
        <w:ind w:left="360"/>
        <w:rPr>
          <w:rFonts w:ascii="Arial" w:hAnsi="Arial" w:cs="Arial"/>
          <w:color w:val="000000"/>
          <w:sz w:val="24"/>
          <w:szCs w:val="24"/>
        </w:rPr>
      </w:pPr>
      <w:r w:rsidRPr="00313C03">
        <w:rPr>
          <w:rFonts w:ascii="Arial" w:hAnsi="Arial" w:cs="Arial"/>
          <w:color w:val="000000"/>
          <w:sz w:val="24"/>
          <w:szCs w:val="24"/>
        </w:rPr>
        <w:t> co najmniej 18 miesięcy,</w:t>
      </w:r>
      <w:r w:rsidR="00385077" w:rsidRPr="00385077">
        <w:t xml:space="preserve"> </w:t>
      </w:r>
      <w:r w:rsidR="00385077" w:rsidRPr="00385077">
        <w:rPr>
          <w:rFonts w:ascii="Arial" w:hAnsi="Arial" w:cs="Arial"/>
          <w:color w:val="000000"/>
          <w:sz w:val="24"/>
          <w:szCs w:val="24"/>
        </w:rPr>
        <w:t>refundacja w kwocie większej niż 4-krotność, jednak nie większej niż 6-krotność przeciętnego wynagrodzenia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72E110B" w14:textId="77777777" w:rsidR="007A7221" w:rsidRDefault="00313C03" w:rsidP="007A7221">
      <w:pPr>
        <w:tabs>
          <w:tab w:val="right" w:leader="dot" w:pos="9072"/>
        </w:tabs>
        <w:suppressAutoHyphens/>
        <w:spacing w:after="0" w:line="276" w:lineRule="auto"/>
        <w:ind w:left="360"/>
        <w:rPr>
          <w:rFonts w:ascii="Arial" w:hAnsi="Arial" w:cs="Arial"/>
          <w:color w:val="000000"/>
          <w:sz w:val="24"/>
          <w:szCs w:val="24"/>
        </w:rPr>
      </w:pPr>
      <w:r w:rsidRPr="00313C03">
        <w:rPr>
          <w:rFonts w:ascii="Arial" w:hAnsi="Arial" w:cs="Arial"/>
          <w:color w:val="000000"/>
          <w:sz w:val="24"/>
          <w:szCs w:val="24"/>
        </w:rPr>
        <w:t> co najmniej 12 miesięcy,</w:t>
      </w:r>
      <w:r w:rsidR="00385077">
        <w:rPr>
          <w:rFonts w:ascii="Arial" w:hAnsi="Arial" w:cs="Arial"/>
          <w:color w:val="000000"/>
          <w:sz w:val="24"/>
          <w:szCs w:val="24"/>
        </w:rPr>
        <w:t xml:space="preserve"> </w:t>
      </w:r>
      <w:r w:rsidR="00385077" w:rsidRPr="00385077">
        <w:rPr>
          <w:rFonts w:ascii="Arial" w:hAnsi="Arial" w:cs="Arial"/>
          <w:color w:val="000000"/>
          <w:sz w:val="24"/>
          <w:szCs w:val="24"/>
        </w:rPr>
        <w:t>refundacja w kwocie nie więcej niż 4-krotność przeciętnego wynagrodzenia</w:t>
      </w:r>
      <w:r w:rsidR="00F03590">
        <w:rPr>
          <w:rFonts w:ascii="Arial" w:hAnsi="Arial" w:cs="Arial"/>
          <w:color w:val="000000"/>
          <w:sz w:val="24"/>
          <w:szCs w:val="24"/>
        </w:rPr>
        <w:t>.</w:t>
      </w:r>
    </w:p>
    <w:p w14:paraId="1A539CA6" w14:textId="7DE21AB5" w:rsidR="00DE7EC6" w:rsidRPr="007A7221" w:rsidRDefault="00DE7EC6" w:rsidP="007A7221">
      <w:pPr>
        <w:pStyle w:val="Akapitzlist"/>
        <w:numPr>
          <w:ilvl w:val="0"/>
          <w:numId w:val="1"/>
        </w:numPr>
        <w:tabs>
          <w:tab w:val="right" w:leader="dot" w:pos="9072"/>
        </w:tabs>
        <w:suppressAutoHyphens/>
        <w:spacing w:after="0"/>
        <w:rPr>
          <w:rFonts w:ascii="Arial" w:hAnsi="Arial" w:cs="Arial"/>
          <w:color w:val="000000"/>
          <w:sz w:val="24"/>
          <w:szCs w:val="24"/>
        </w:rPr>
      </w:pPr>
      <w:r w:rsidRPr="007A7221">
        <w:rPr>
          <w:rFonts w:ascii="Arial" w:hAnsi="Arial" w:cs="Arial"/>
          <w:color w:val="000000"/>
          <w:sz w:val="24"/>
          <w:szCs w:val="24"/>
        </w:rPr>
        <w:t xml:space="preserve">Stanowiska przewidziane (z uwzględnieniem kodu i nazwy zawodu zgodnego </w:t>
      </w:r>
      <w:r w:rsidRPr="007A7221">
        <w:rPr>
          <w:rFonts w:ascii="Arial" w:hAnsi="Arial" w:cs="Arial"/>
          <w:color w:val="000000"/>
          <w:sz w:val="24"/>
          <w:szCs w:val="24"/>
        </w:rPr>
        <w:br/>
        <w:t>z klasyfikacją zawodów i specjalności)</w:t>
      </w:r>
      <w:r w:rsidR="000D317E" w:rsidRPr="007A7221">
        <w:rPr>
          <w:rFonts w:ascii="Arial" w:hAnsi="Arial" w:cs="Arial"/>
          <w:color w:val="000000"/>
          <w:sz w:val="24"/>
          <w:szCs w:val="24"/>
        </w:rPr>
        <w:t>:</w:t>
      </w:r>
    </w:p>
    <w:p w14:paraId="14AD4447" w14:textId="77777777" w:rsidR="00DE7EC6" w:rsidRPr="00F27C83" w:rsidRDefault="00DE7EC6" w:rsidP="000D317E">
      <w:pPr>
        <w:numPr>
          <w:ilvl w:val="1"/>
          <w:numId w:val="1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</w:p>
    <w:p w14:paraId="56212591" w14:textId="77777777" w:rsidR="00DE7EC6" w:rsidRPr="00F27C83" w:rsidRDefault="00DE7EC6" w:rsidP="000D317E">
      <w:pPr>
        <w:numPr>
          <w:ilvl w:val="1"/>
          <w:numId w:val="1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</w:p>
    <w:p w14:paraId="50AB1A58" w14:textId="77777777" w:rsidR="00DE7EC6" w:rsidRPr="00F27C83" w:rsidRDefault="00DE7EC6" w:rsidP="000D317E">
      <w:pPr>
        <w:numPr>
          <w:ilvl w:val="1"/>
          <w:numId w:val="1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</w:p>
    <w:p w14:paraId="4F1E86AC" w14:textId="3719D795" w:rsidR="00DE7EC6" w:rsidRPr="00F27C83" w:rsidRDefault="00DE7EC6" w:rsidP="000D317E">
      <w:pPr>
        <w:numPr>
          <w:ilvl w:val="0"/>
          <w:numId w:val="1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>Rodzaj pracy</w:t>
      </w:r>
      <w:r w:rsidR="00843EFD">
        <w:rPr>
          <w:rFonts w:ascii="Arial" w:hAnsi="Arial" w:cs="Arial"/>
          <w:color w:val="000000"/>
          <w:sz w:val="24"/>
          <w:szCs w:val="24"/>
        </w:rPr>
        <w:t xml:space="preserve"> </w:t>
      </w:r>
      <w:r w:rsidR="00843EFD" w:rsidRPr="00D82593">
        <w:rPr>
          <w:rFonts w:ascii="Arial" w:hAnsi="Arial" w:cs="Arial"/>
          <w:color w:val="000000"/>
          <w:sz w:val="24"/>
          <w:szCs w:val="24"/>
        </w:rPr>
        <w:t>oraz opis zadań</w:t>
      </w:r>
      <w:r w:rsidRPr="00F27C83">
        <w:rPr>
          <w:rFonts w:ascii="Arial" w:hAnsi="Arial" w:cs="Arial"/>
          <w:color w:val="000000"/>
          <w:sz w:val="24"/>
          <w:szCs w:val="24"/>
        </w:rPr>
        <w:t xml:space="preserve">, jaka będzie wykonywana na wskazanych stanowiskach pracy: </w:t>
      </w:r>
    </w:p>
    <w:p w14:paraId="50E0E208" w14:textId="77777777" w:rsidR="007A7221" w:rsidRDefault="00DE7EC6" w:rsidP="007A7221">
      <w:pPr>
        <w:numPr>
          <w:ilvl w:val="0"/>
          <w:numId w:val="2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  <w:r w:rsidR="00B55FA7">
        <w:rPr>
          <w:rFonts w:ascii="Arial" w:hAnsi="Arial" w:cs="Arial"/>
          <w:color w:val="000000"/>
          <w:sz w:val="24"/>
          <w:szCs w:val="24"/>
        </w:rPr>
        <w:t>………………</w:t>
      </w:r>
    </w:p>
    <w:p w14:paraId="62A3C028" w14:textId="2EE914C0" w:rsidR="007A7221" w:rsidRDefault="00B55FA7" w:rsidP="007A7221">
      <w:pPr>
        <w:tabs>
          <w:tab w:val="right" w:leader="dot" w:pos="9072"/>
        </w:tabs>
        <w:suppressAutoHyphens/>
        <w:spacing w:after="0" w:line="276" w:lineRule="auto"/>
        <w:ind w:left="786"/>
        <w:rPr>
          <w:rFonts w:ascii="Arial" w:hAnsi="Arial" w:cs="Arial"/>
          <w:color w:val="000000"/>
          <w:sz w:val="24"/>
          <w:szCs w:val="24"/>
        </w:rPr>
      </w:pPr>
      <w:r w:rsidRPr="007A7221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</w:t>
      </w:r>
      <w:r w:rsidR="007A7221">
        <w:rPr>
          <w:rFonts w:ascii="Arial" w:hAnsi="Arial" w:cs="Arial"/>
          <w:color w:val="000000"/>
          <w:sz w:val="24"/>
          <w:szCs w:val="24"/>
        </w:rPr>
        <w:t>.</w:t>
      </w:r>
    </w:p>
    <w:p w14:paraId="355F997F" w14:textId="4437E215" w:rsidR="00B55FA7" w:rsidRPr="00B55FA7" w:rsidRDefault="00B55FA7" w:rsidP="007A7221">
      <w:pPr>
        <w:tabs>
          <w:tab w:val="right" w:leader="dot" w:pos="9072"/>
        </w:tabs>
        <w:suppressAutoHyphens/>
        <w:spacing w:after="0" w:line="276" w:lineRule="auto"/>
        <w:ind w:left="786"/>
        <w:rPr>
          <w:rFonts w:ascii="Arial" w:hAnsi="Arial" w:cs="Arial"/>
          <w:color w:val="000000"/>
          <w:sz w:val="24"/>
          <w:szCs w:val="24"/>
        </w:rPr>
      </w:pPr>
      <w:r w:rsidRPr="00B55FA7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</w:t>
      </w:r>
      <w:r>
        <w:rPr>
          <w:rFonts w:ascii="Arial" w:hAnsi="Arial" w:cs="Arial"/>
          <w:color w:val="000000"/>
          <w:sz w:val="24"/>
          <w:szCs w:val="24"/>
        </w:rPr>
        <w:t>…</w:t>
      </w:r>
      <w:r w:rsidR="007A7221">
        <w:rPr>
          <w:rFonts w:ascii="Arial" w:hAnsi="Arial" w:cs="Arial"/>
          <w:color w:val="000000"/>
          <w:sz w:val="24"/>
          <w:szCs w:val="24"/>
        </w:rPr>
        <w:t>.</w:t>
      </w:r>
    </w:p>
    <w:p w14:paraId="5037146E" w14:textId="77777777" w:rsidR="007A7221" w:rsidRDefault="00DE7EC6" w:rsidP="007A7221">
      <w:pPr>
        <w:numPr>
          <w:ilvl w:val="0"/>
          <w:numId w:val="2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  <w:r w:rsidR="00B55FA7" w:rsidRPr="00F27C83">
        <w:rPr>
          <w:rFonts w:ascii="Arial" w:hAnsi="Arial" w:cs="Arial"/>
          <w:color w:val="000000"/>
          <w:sz w:val="24"/>
          <w:szCs w:val="24"/>
        </w:rPr>
        <w:tab/>
      </w:r>
      <w:r w:rsidR="00B55FA7">
        <w:rPr>
          <w:rFonts w:ascii="Arial" w:hAnsi="Arial" w:cs="Arial"/>
          <w:color w:val="000000"/>
          <w:sz w:val="24"/>
          <w:szCs w:val="24"/>
        </w:rPr>
        <w:t>………………</w:t>
      </w:r>
    </w:p>
    <w:p w14:paraId="76439993" w14:textId="2AC0BE2C" w:rsidR="00B55FA7" w:rsidRPr="007A7221" w:rsidRDefault="00B55FA7" w:rsidP="007A7221">
      <w:pPr>
        <w:tabs>
          <w:tab w:val="right" w:leader="dot" w:pos="9072"/>
        </w:tabs>
        <w:suppressAutoHyphens/>
        <w:spacing w:after="0" w:line="276" w:lineRule="auto"/>
        <w:ind w:left="786"/>
        <w:rPr>
          <w:rFonts w:ascii="Arial" w:hAnsi="Arial" w:cs="Arial"/>
          <w:color w:val="000000"/>
          <w:sz w:val="24"/>
          <w:szCs w:val="24"/>
        </w:rPr>
      </w:pPr>
      <w:r w:rsidRPr="007A7221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</w:t>
      </w:r>
      <w:r w:rsidR="007A7221">
        <w:rPr>
          <w:rFonts w:ascii="Arial" w:hAnsi="Arial" w:cs="Arial"/>
          <w:color w:val="000000"/>
          <w:sz w:val="24"/>
          <w:szCs w:val="24"/>
        </w:rPr>
        <w:t>.</w:t>
      </w:r>
    </w:p>
    <w:p w14:paraId="3195021B" w14:textId="77777777" w:rsidR="007A7221" w:rsidRDefault="00B55FA7" w:rsidP="007A7221">
      <w:pPr>
        <w:numPr>
          <w:ilvl w:val="0"/>
          <w:numId w:val="2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>………………</w:t>
      </w:r>
    </w:p>
    <w:p w14:paraId="5055CC0B" w14:textId="3F4C617F" w:rsidR="00DE7EC6" w:rsidRPr="00F27C83" w:rsidRDefault="00B55FA7" w:rsidP="007A7221">
      <w:pPr>
        <w:tabs>
          <w:tab w:val="right" w:leader="dot" w:pos="9072"/>
        </w:tabs>
        <w:suppressAutoHyphens/>
        <w:spacing w:after="0" w:line="276" w:lineRule="auto"/>
        <w:ind w:left="786"/>
        <w:rPr>
          <w:rFonts w:ascii="Arial" w:hAnsi="Arial" w:cs="Arial"/>
          <w:color w:val="000000"/>
          <w:sz w:val="24"/>
          <w:szCs w:val="24"/>
        </w:rPr>
      </w:pPr>
      <w:r w:rsidRPr="007A7221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</w:t>
      </w:r>
      <w:r w:rsidR="007A7221">
        <w:rPr>
          <w:rFonts w:ascii="Arial" w:hAnsi="Arial" w:cs="Arial"/>
          <w:color w:val="000000"/>
          <w:sz w:val="24"/>
          <w:szCs w:val="24"/>
        </w:rPr>
        <w:t>.</w:t>
      </w:r>
      <w:r w:rsidRPr="007A7221">
        <w:rPr>
          <w:rFonts w:ascii="Arial" w:hAnsi="Arial" w:cs="Arial"/>
          <w:color w:val="000000"/>
          <w:sz w:val="24"/>
          <w:szCs w:val="24"/>
        </w:rPr>
        <w:t>…</w:t>
      </w:r>
      <w:r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……………………………………………………………………………………….</w:t>
      </w:r>
      <w:r>
        <w:rPr>
          <w:rFonts w:ascii="Arial" w:hAnsi="Arial" w:cs="Arial"/>
          <w:color w:val="000000"/>
          <w:sz w:val="24"/>
          <w:szCs w:val="24"/>
        </w:rPr>
        <w:tab/>
      </w:r>
    </w:p>
    <w:p w14:paraId="0681A834" w14:textId="66D121E9" w:rsidR="00DE7EC6" w:rsidRPr="00F27C83" w:rsidRDefault="00DE7EC6" w:rsidP="000D317E">
      <w:pPr>
        <w:numPr>
          <w:ilvl w:val="0"/>
          <w:numId w:val="1"/>
        </w:num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 xml:space="preserve">Wymagane kwalifikacje, umiejętności i doświadczenie niezbędne </w:t>
      </w:r>
      <w:r w:rsidR="00B62A50">
        <w:rPr>
          <w:rFonts w:ascii="Arial" w:hAnsi="Arial" w:cs="Arial"/>
          <w:color w:val="000000"/>
          <w:sz w:val="24"/>
          <w:szCs w:val="24"/>
        </w:rPr>
        <w:br/>
      </w:r>
      <w:r w:rsidRPr="00F27C83">
        <w:rPr>
          <w:rFonts w:ascii="Arial" w:hAnsi="Arial" w:cs="Arial"/>
          <w:color w:val="000000"/>
          <w:sz w:val="24"/>
          <w:szCs w:val="24"/>
        </w:rPr>
        <w:t xml:space="preserve">do </w:t>
      </w:r>
      <w:r w:rsidRPr="00F27C83">
        <w:rPr>
          <w:rFonts w:ascii="Arial" w:hAnsi="Arial" w:cs="Arial"/>
          <w:sz w:val="24"/>
          <w:szCs w:val="24"/>
        </w:rPr>
        <w:t>wykonywania pracy</w:t>
      </w:r>
      <w:r w:rsidRPr="00F27C83">
        <w:rPr>
          <w:rFonts w:ascii="Arial" w:hAnsi="Arial" w:cs="Arial"/>
          <w:color w:val="000000"/>
          <w:sz w:val="24"/>
          <w:szCs w:val="24"/>
        </w:rPr>
        <w:t>, jakie powinna posiadać osoba skierowana do pracy:</w:t>
      </w:r>
    </w:p>
    <w:p w14:paraId="69A3D489" w14:textId="77777777" w:rsidR="007A7221" w:rsidRDefault="00DE7EC6" w:rsidP="007A7221">
      <w:pPr>
        <w:pStyle w:val="Akapitzlist"/>
        <w:numPr>
          <w:ilvl w:val="1"/>
          <w:numId w:val="1"/>
        </w:numPr>
        <w:tabs>
          <w:tab w:val="right" w:leader="dot" w:pos="9072"/>
        </w:tabs>
        <w:suppressAutoHyphens/>
        <w:spacing w:after="0"/>
        <w:rPr>
          <w:rFonts w:ascii="Arial" w:hAnsi="Arial" w:cs="Arial"/>
          <w:color w:val="000000"/>
          <w:sz w:val="24"/>
          <w:szCs w:val="24"/>
        </w:rPr>
      </w:pPr>
      <w:bookmarkStart w:id="2" w:name="_Hlk201916094"/>
      <w:r w:rsidRPr="00B55FA7">
        <w:rPr>
          <w:rFonts w:ascii="Arial" w:hAnsi="Arial" w:cs="Arial"/>
          <w:color w:val="000000"/>
          <w:sz w:val="24"/>
          <w:szCs w:val="24"/>
        </w:rPr>
        <w:tab/>
      </w:r>
      <w:r w:rsidR="00B55FA7" w:rsidRPr="00B55FA7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……………………………………………………………………………………….</w:t>
      </w:r>
    </w:p>
    <w:p w14:paraId="1E2F9FE6" w14:textId="1D3DDF14" w:rsidR="00B55FA7" w:rsidRPr="007A7221" w:rsidRDefault="00B55FA7" w:rsidP="007A7221">
      <w:pPr>
        <w:pStyle w:val="Akapitzlist"/>
        <w:tabs>
          <w:tab w:val="right" w:leader="dot" w:pos="9072"/>
        </w:tabs>
        <w:suppressAutoHyphens/>
        <w:spacing w:after="0"/>
        <w:ind w:left="786"/>
        <w:rPr>
          <w:rFonts w:ascii="Arial" w:hAnsi="Arial" w:cs="Arial"/>
          <w:color w:val="000000"/>
          <w:sz w:val="24"/>
          <w:szCs w:val="24"/>
        </w:rPr>
      </w:pPr>
      <w:r w:rsidRPr="007A7221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……………………………………………………………………………………….</w:t>
      </w:r>
      <w:bookmarkEnd w:id="2"/>
      <w:r w:rsidRPr="007A7221">
        <w:rPr>
          <w:rFonts w:ascii="Arial" w:hAnsi="Arial" w:cs="Arial"/>
          <w:color w:val="000000"/>
          <w:sz w:val="24"/>
          <w:szCs w:val="24"/>
        </w:rPr>
        <w:tab/>
      </w:r>
    </w:p>
    <w:p w14:paraId="1A52C929" w14:textId="77777777" w:rsidR="007A7221" w:rsidRDefault="00B55FA7" w:rsidP="007A7221">
      <w:pPr>
        <w:pStyle w:val="Akapitzlist"/>
        <w:numPr>
          <w:ilvl w:val="1"/>
          <w:numId w:val="1"/>
        </w:numPr>
        <w:tabs>
          <w:tab w:val="left" w:pos="1995"/>
          <w:tab w:val="right" w:leader="dot" w:pos="9072"/>
        </w:tabs>
        <w:suppressAutoHyphens/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……………………………………………………………………………………….</w:t>
      </w:r>
      <w:r>
        <w:rPr>
          <w:rFonts w:ascii="Arial" w:hAnsi="Arial" w:cs="Arial"/>
          <w:color w:val="000000"/>
          <w:sz w:val="24"/>
          <w:szCs w:val="24"/>
        </w:rPr>
        <w:tab/>
      </w:r>
    </w:p>
    <w:p w14:paraId="7B6A3745" w14:textId="426FFED3" w:rsidR="00B55FA7" w:rsidRPr="007A7221" w:rsidRDefault="00B55FA7" w:rsidP="007A7221">
      <w:pPr>
        <w:pStyle w:val="Akapitzlist"/>
        <w:tabs>
          <w:tab w:val="left" w:pos="1995"/>
          <w:tab w:val="right" w:leader="dot" w:pos="9072"/>
        </w:tabs>
        <w:suppressAutoHyphens/>
        <w:spacing w:after="0"/>
        <w:ind w:left="786"/>
        <w:rPr>
          <w:rFonts w:ascii="Arial" w:hAnsi="Arial" w:cs="Arial"/>
          <w:color w:val="000000"/>
          <w:sz w:val="24"/>
          <w:szCs w:val="24"/>
        </w:rPr>
      </w:pPr>
      <w:r w:rsidRPr="007A7221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</w:t>
      </w:r>
      <w:r w:rsidR="007A7221">
        <w:rPr>
          <w:rFonts w:ascii="Arial" w:hAnsi="Arial" w:cs="Arial"/>
          <w:color w:val="000000"/>
          <w:sz w:val="24"/>
          <w:szCs w:val="24"/>
        </w:rPr>
        <w:t>.</w:t>
      </w:r>
    </w:p>
    <w:p w14:paraId="69EB9507" w14:textId="77777777" w:rsidR="007A7221" w:rsidRDefault="00B55FA7" w:rsidP="007A7221">
      <w:pPr>
        <w:pStyle w:val="Akapitzlist"/>
        <w:numPr>
          <w:ilvl w:val="1"/>
          <w:numId w:val="1"/>
        </w:numPr>
        <w:tabs>
          <w:tab w:val="right" w:leader="dot" w:pos="9072"/>
        </w:tabs>
        <w:suppressAutoHyphens/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……………………………………………………………………………………….</w:t>
      </w:r>
      <w:r w:rsidR="00DE7EC6" w:rsidRPr="00B55FA7">
        <w:rPr>
          <w:rFonts w:ascii="Arial" w:hAnsi="Arial" w:cs="Arial"/>
          <w:color w:val="000000"/>
          <w:sz w:val="24"/>
          <w:szCs w:val="24"/>
        </w:rPr>
        <w:tab/>
      </w:r>
    </w:p>
    <w:p w14:paraId="115B2CF5" w14:textId="5D8FB772" w:rsidR="00B55FA7" w:rsidRPr="007A7221" w:rsidRDefault="00B55FA7" w:rsidP="007A7221">
      <w:pPr>
        <w:pStyle w:val="Akapitzlist"/>
        <w:tabs>
          <w:tab w:val="right" w:leader="dot" w:pos="9072"/>
        </w:tabs>
        <w:suppressAutoHyphens/>
        <w:spacing w:after="0"/>
        <w:ind w:left="786"/>
        <w:rPr>
          <w:rFonts w:ascii="Arial" w:hAnsi="Arial" w:cs="Arial"/>
          <w:color w:val="000000"/>
          <w:sz w:val="24"/>
          <w:szCs w:val="24"/>
        </w:rPr>
      </w:pPr>
      <w:r w:rsidRPr="007A7221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</w:t>
      </w:r>
      <w:r w:rsidR="007A7221">
        <w:rPr>
          <w:rFonts w:ascii="Arial" w:hAnsi="Arial" w:cs="Arial"/>
          <w:color w:val="000000"/>
          <w:sz w:val="24"/>
          <w:szCs w:val="24"/>
        </w:rPr>
        <w:t>.</w:t>
      </w:r>
    </w:p>
    <w:p w14:paraId="027A4944" w14:textId="03308D9E" w:rsidR="00B55FA7" w:rsidRPr="00B55FA7" w:rsidRDefault="00313C03" w:rsidP="00B55FA7">
      <w:pPr>
        <w:pStyle w:val="Akapitzlist"/>
        <w:numPr>
          <w:ilvl w:val="0"/>
          <w:numId w:val="1"/>
        </w:numPr>
        <w:rPr>
          <w:rFonts w:ascii="Arial" w:hAnsi="Arial" w:cs="Arial"/>
          <w:color w:val="000000"/>
          <w:sz w:val="24"/>
          <w:szCs w:val="24"/>
        </w:rPr>
      </w:pPr>
      <w:r w:rsidRPr="00B55FA7">
        <w:rPr>
          <w:rFonts w:ascii="Arial" w:hAnsi="Arial" w:cs="Arial"/>
          <w:color w:val="000000"/>
          <w:sz w:val="24"/>
          <w:szCs w:val="24"/>
        </w:rPr>
        <w:t xml:space="preserve">Miejsce utworzenia stanowiska pracy dla skierowanej osoby bezrobotnej lub poszukującej pracy niezatrudnionej i niewykonującej innej pracy zarobkowej będącej opiekunem osoby niepełnosprawnej (należy wskazać dokładny adres): </w:t>
      </w:r>
    </w:p>
    <w:p w14:paraId="73C3746B" w14:textId="6E2069BA" w:rsidR="00DE7EC6" w:rsidRPr="00B55FA7" w:rsidRDefault="00313C03">
      <w:pPr>
        <w:pStyle w:val="Akapitzlist"/>
        <w:numPr>
          <w:ilvl w:val="0"/>
          <w:numId w:val="23"/>
        </w:numPr>
        <w:rPr>
          <w:rFonts w:ascii="Arial" w:hAnsi="Arial" w:cs="Arial"/>
          <w:color w:val="000000"/>
          <w:sz w:val="24"/>
          <w:szCs w:val="24"/>
        </w:rPr>
      </w:pPr>
      <w:r w:rsidRPr="00B55FA7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</w:t>
      </w:r>
    </w:p>
    <w:p w14:paraId="1CC651CF" w14:textId="447CC40A" w:rsidR="00313C03" w:rsidRDefault="00313C03">
      <w:pPr>
        <w:pStyle w:val="Akapitzlist"/>
        <w:numPr>
          <w:ilvl w:val="0"/>
          <w:numId w:val="23"/>
        </w:num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</w:t>
      </w:r>
    </w:p>
    <w:p w14:paraId="2C563278" w14:textId="31A7D070" w:rsidR="00DE7EC6" w:rsidRPr="00F27C83" w:rsidRDefault="00313C03">
      <w:pPr>
        <w:pStyle w:val="Akapitzlist"/>
        <w:numPr>
          <w:ilvl w:val="0"/>
          <w:numId w:val="23"/>
        </w:num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…………………………………………………………………………………………</w:t>
      </w:r>
    </w:p>
    <w:p w14:paraId="3DD65A41" w14:textId="77777777" w:rsidR="007A7221" w:rsidRDefault="007A7221" w:rsidP="000D317E">
      <w:pPr>
        <w:tabs>
          <w:tab w:val="left" w:pos="360"/>
          <w:tab w:val="right" w:leader="dot" w:pos="9072"/>
        </w:tabs>
        <w:spacing w:line="276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1DAFA57" w14:textId="3D63EF0B" w:rsidR="00DE7EC6" w:rsidRPr="00F27C83" w:rsidRDefault="00DE7EC6" w:rsidP="000D317E">
      <w:pPr>
        <w:tabs>
          <w:tab w:val="left" w:pos="360"/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b/>
          <w:color w:val="000000"/>
          <w:sz w:val="24"/>
          <w:szCs w:val="24"/>
          <w:u w:val="single"/>
        </w:rPr>
        <w:t>III.</w:t>
      </w:r>
      <w:r w:rsidRPr="00F27C83">
        <w:rPr>
          <w:rFonts w:ascii="Arial" w:hAnsi="Arial" w:cs="Arial"/>
          <w:b/>
          <w:color w:val="000000"/>
          <w:sz w:val="24"/>
          <w:szCs w:val="24"/>
          <w:u w:val="single"/>
        </w:rPr>
        <w:tab/>
        <w:t>OPIS PRZEDSIĘWZIĘCIA</w:t>
      </w:r>
    </w:p>
    <w:p w14:paraId="48C29FCA" w14:textId="77777777" w:rsidR="00DE7EC6" w:rsidRPr="00F27C83" w:rsidRDefault="00DE7EC6">
      <w:pPr>
        <w:numPr>
          <w:ilvl w:val="1"/>
          <w:numId w:val="6"/>
        </w:numPr>
        <w:tabs>
          <w:tab w:val="left" w:pos="360"/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>Krótki opis przedsięwzięcia:</w:t>
      </w:r>
    </w:p>
    <w:p w14:paraId="6D78ED76" w14:textId="77777777" w:rsidR="00DE7EC6" w:rsidRPr="00F27C83" w:rsidRDefault="00DE7EC6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</w:p>
    <w:p w14:paraId="533AB9FB" w14:textId="77777777" w:rsidR="00DE7EC6" w:rsidRPr="00F27C83" w:rsidRDefault="00DE7EC6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</w:p>
    <w:p w14:paraId="0EFDC49A" w14:textId="77777777" w:rsidR="00DE7EC6" w:rsidRPr="00F27C83" w:rsidRDefault="00DE7EC6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</w:p>
    <w:p w14:paraId="386C096F" w14:textId="77777777" w:rsidR="00DE7EC6" w:rsidRDefault="00DE7EC6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</w:p>
    <w:p w14:paraId="23876CC8" w14:textId="2055165B" w:rsidR="007A7221" w:rsidRPr="00F27C83" w:rsidRDefault="007A7221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1B6CF0F0" w14:textId="77777777" w:rsidR="007A7221" w:rsidRDefault="007A7221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</w:p>
    <w:p w14:paraId="3A240164" w14:textId="731583C4" w:rsidR="000D317E" w:rsidRDefault="000D317E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 </w:t>
      </w:r>
      <w:r w:rsidR="00DE7EC6" w:rsidRPr="000D317E">
        <w:rPr>
          <w:rFonts w:ascii="Arial" w:hAnsi="Arial" w:cs="Arial"/>
          <w:color w:val="000000"/>
          <w:sz w:val="24"/>
          <w:szCs w:val="24"/>
        </w:rPr>
        <w:t>Przewidywany efekt ekonomiczny związany z doposażeniem lub wyposażeniem stanowiska pracy</w:t>
      </w:r>
      <w:r w:rsidRPr="000D317E">
        <w:rPr>
          <w:rFonts w:ascii="Arial" w:hAnsi="Arial" w:cs="Arial"/>
          <w:color w:val="000000"/>
          <w:sz w:val="24"/>
          <w:szCs w:val="24"/>
        </w:rPr>
        <w:t>:</w:t>
      </w:r>
    </w:p>
    <w:p w14:paraId="23B2B7B9" w14:textId="3C7A47DF" w:rsidR="00DE7EC6" w:rsidRPr="000D317E" w:rsidRDefault="00DE7EC6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0D317E">
        <w:rPr>
          <w:rFonts w:ascii="Arial" w:hAnsi="Arial" w:cs="Arial"/>
          <w:color w:val="000000"/>
          <w:sz w:val="24"/>
          <w:szCs w:val="24"/>
        </w:rPr>
        <w:tab/>
      </w:r>
    </w:p>
    <w:p w14:paraId="1A3F0A3A" w14:textId="77777777" w:rsidR="00DE7EC6" w:rsidRPr="00F27C83" w:rsidRDefault="00DE7EC6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</w:p>
    <w:p w14:paraId="7F781AA0" w14:textId="77777777" w:rsidR="00DE7EC6" w:rsidRPr="00F27C83" w:rsidRDefault="00DE7EC6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</w:p>
    <w:p w14:paraId="3DA257DF" w14:textId="77777777" w:rsidR="00DE7EC6" w:rsidRDefault="00DE7EC6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ab/>
      </w:r>
    </w:p>
    <w:p w14:paraId="7B8591CC" w14:textId="5702CF3D" w:rsidR="007A7221" w:rsidRPr="00F27C83" w:rsidRDefault="007A7221" w:rsidP="000D317E">
      <w:pPr>
        <w:tabs>
          <w:tab w:val="right" w:leader="dot" w:pos="9072"/>
        </w:tabs>
        <w:suppressAutoHyphens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14:paraId="4F1CC4FA" w14:textId="77777777" w:rsidR="007A7221" w:rsidRDefault="007A7221" w:rsidP="000D317E">
      <w:pPr>
        <w:tabs>
          <w:tab w:val="left" w:pos="360"/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14:paraId="56267C23" w14:textId="1D751E1D" w:rsidR="007A7221" w:rsidRDefault="00DE7EC6" w:rsidP="000D317E">
      <w:pPr>
        <w:tabs>
          <w:tab w:val="left" w:pos="360"/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</w:rPr>
        <w:t>3</w:t>
      </w:r>
      <w:r w:rsidR="00313C03" w:rsidRPr="00313C03">
        <w:rPr>
          <w:rFonts w:ascii="Arial" w:hAnsi="Arial" w:cs="Arial"/>
          <w:color w:val="000000"/>
          <w:sz w:val="24"/>
          <w:szCs w:val="24"/>
        </w:rPr>
        <w:t xml:space="preserve">. W przypadku gdy wnioskodawcy przysługuje prawo do obniżenia podatku </w:t>
      </w:r>
      <w:r w:rsidR="00B62A50">
        <w:rPr>
          <w:rFonts w:ascii="Arial" w:hAnsi="Arial" w:cs="Arial"/>
          <w:color w:val="000000"/>
          <w:sz w:val="24"/>
          <w:szCs w:val="24"/>
        </w:rPr>
        <w:br/>
      </w:r>
      <w:r w:rsidR="00313C03" w:rsidRPr="00313C03">
        <w:rPr>
          <w:rFonts w:ascii="Arial" w:hAnsi="Arial" w:cs="Arial"/>
          <w:color w:val="000000"/>
          <w:sz w:val="24"/>
          <w:szCs w:val="24"/>
        </w:rPr>
        <w:t xml:space="preserve">od towarów i usług należnego o kwotę podatku naliczonego, refundacja obejmuje wydatki na wyposażenie lub doposażenie stanowiska pracy bez podatku od towarów i usług i jest udzielana w </w:t>
      </w:r>
      <w:r w:rsidR="00313C03" w:rsidRPr="00313C03"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</w:rPr>
        <w:t>kwocie netto.</w:t>
      </w:r>
    </w:p>
    <w:p w14:paraId="35E27A05" w14:textId="7F0AA345" w:rsidR="00313C03" w:rsidRPr="00313C03" w:rsidRDefault="00313C03" w:rsidP="000D317E">
      <w:pPr>
        <w:tabs>
          <w:tab w:val="left" w:pos="360"/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13C03">
        <w:rPr>
          <w:rFonts w:ascii="Arial" w:hAnsi="Arial" w:cs="Arial"/>
          <w:color w:val="000000"/>
          <w:sz w:val="24"/>
          <w:szCs w:val="24"/>
        </w:rPr>
        <w:t xml:space="preserve">a) Kwota wnioskowanych środków w przypadku płatnika podatku VAT, któremu </w:t>
      </w:r>
      <w:r w:rsidRPr="00313C03"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</w:rPr>
        <w:t>przy</w:t>
      </w:r>
      <w:r w:rsidRPr="00092DB2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sługuje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prawo do obniżenia podatku od towarów i usług należnego o kwotę podatku naliczonego lub prawo do </w:t>
      </w:r>
      <w:bookmarkStart w:id="3" w:name="_Hlk201925922"/>
      <w:r w:rsidRPr="00313C03">
        <w:rPr>
          <w:rFonts w:ascii="Arial" w:hAnsi="Arial" w:cs="Arial"/>
          <w:color w:val="000000"/>
          <w:sz w:val="24"/>
          <w:szCs w:val="24"/>
        </w:rPr>
        <w:t>ubiegania</w:t>
      </w:r>
      <w:r w:rsidR="00092DB2">
        <w:rPr>
          <w:rFonts w:ascii="Arial" w:hAnsi="Arial" w:cs="Arial"/>
          <w:color w:val="000000"/>
          <w:sz w:val="24"/>
          <w:szCs w:val="24"/>
        </w:rPr>
        <w:t xml:space="preserve"> się o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</w:t>
      </w:r>
      <w:bookmarkEnd w:id="3"/>
      <w:r w:rsidRPr="00313C03">
        <w:rPr>
          <w:rFonts w:ascii="Arial" w:hAnsi="Arial" w:cs="Arial"/>
          <w:color w:val="000000"/>
          <w:sz w:val="24"/>
          <w:szCs w:val="24"/>
        </w:rPr>
        <w:t xml:space="preserve">zwrot podatku VAT: </w:t>
      </w:r>
    </w:p>
    <w:p w14:paraId="0B8B6E14" w14:textId="3110F862" w:rsidR="007A7221" w:rsidRDefault="00313C03" w:rsidP="000D317E">
      <w:pPr>
        <w:tabs>
          <w:tab w:val="left" w:pos="360"/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13C03">
        <w:rPr>
          <w:rFonts w:ascii="Arial" w:hAnsi="Arial" w:cs="Arial"/>
          <w:color w:val="000000"/>
          <w:sz w:val="24"/>
          <w:szCs w:val="24"/>
        </w:rPr>
        <w:t>- kwota ……………………. (netto).</w:t>
      </w:r>
    </w:p>
    <w:p w14:paraId="7A23DB0F" w14:textId="0B339B8B" w:rsidR="00313C03" w:rsidRPr="00313C03" w:rsidRDefault="00313C03" w:rsidP="000D317E">
      <w:pPr>
        <w:tabs>
          <w:tab w:val="left" w:pos="360"/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13C03">
        <w:rPr>
          <w:rFonts w:ascii="Arial" w:hAnsi="Arial" w:cs="Arial"/>
          <w:color w:val="000000"/>
          <w:sz w:val="24"/>
          <w:szCs w:val="24"/>
        </w:rPr>
        <w:t>b) Kwota wnioskowanych środków w przypadku</w:t>
      </w:r>
      <w:r w:rsidR="00F03590">
        <w:rPr>
          <w:rFonts w:ascii="Arial" w:hAnsi="Arial" w:cs="Arial"/>
          <w:color w:val="000000"/>
          <w:sz w:val="24"/>
          <w:szCs w:val="24"/>
        </w:rPr>
        <w:t xml:space="preserve"> podmiotu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któr</w:t>
      </w:r>
      <w:r w:rsidR="00F03590">
        <w:rPr>
          <w:rFonts w:ascii="Arial" w:hAnsi="Arial" w:cs="Arial"/>
          <w:color w:val="000000"/>
          <w:sz w:val="24"/>
          <w:szCs w:val="24"/>
        </w:rPr>
        <w:t>emu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</w:t>
      </w:r>
      <w:r w:rsidRPr="00313C03"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</w:rPr>
        <w:t>nie przysługuje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prawo do obniżenia podatku od towarów i usług należnego o kwotę podatku naliczonego lub prawo do ubiegania</w:t>
      </w:r>
      <w:r w:rsidR="00092DB2">
        <w:t xml:space="preserve"> </w:t>
      </w:r>
      <w:r w:rsidR="00092DB2">
        <w:rPr>
          <w:rFonts w:ascii="Arial" w:hAnsi="Arial" w:cs="Arial"/>
          <w:sz w:val="24"/>
          <w:szCs w:val="24"/>
        </w:rPr>
        <w:t>się o</w:t>
      </w:r>
      <w:r w:rsidRPr="00313C03">
        <w:rPr>
          <w:rFonts w:ascii="Arial" w:hAnsi="Arial" w:cs="Arial"/>
          <w:color w:val="000000"/>
          <w:sz w:val="24"/>
          <w:szCs w:val="24"/>
        </w:rPr>
        <w:t xml:space="preserve"> zwrot podatku VAT: </w:t>
      </w:r>
    </w:p>
    <w:p w14:paraId="1D903FBD" w14:textId="4C97B699" w:rsidR="00780A85" w:rsidRDefault="00313C03" w:rsidP="000D317E">
      <w:pPr>
        <w:tabs>
          <w:tab w:val="left" w:pos="360"/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13C03">
        <w:rPr>
          <w:rFonts w:ascii="Arial" w:hAnsi="Arial" w:cs="Arial"/>
          <w:color w:val="000000"/>
          <w:sz w:val="24"/>
          <w:szCs w:val="24"/>
        </w:rPr>
        <w:t>- kwota ……………………. (brutto).</w:t>
      </w:r>
    </w:p>
    <w:p w14:paraId="0A5583B8" w14:textId="77777777" w:rsidR="007A7221" w:rsidRDefault="007A7221" w:rsidP="000D317E">
      <w:pPr>
        <w:tabs>
          <w:tab w:val="left" w:pos="360"/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14:paraId="2CD31B23" w14:textId="77777777" w:rsidR="007A7221" w:rsidRDefault="007A7221" w:rsidP="000D317E">
      <w:pPr>
        <w:tabs>
          <w:tab w:val="left" w:pos="360"/>
          <w:tab w:val="right" w:leader="dot" w:pos="9072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14:paraId="0519E35C" w14:textId="4CE90F9E" w:rsidR="00C11B4C" w:rsidRPr="00F27C83" w:rsidRDefault="00AE13A8" w:rsidP="00B55FA7">
      <w:pPr>
        <w:tabs>
          <w:tab w:val="left" w:pos="142"/>
        </w:tabs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532973">
        <w:rPr>
          <w:rFonts w:ascii="Arial" w:hAnsi="Arial" w:cs="Arial"/>
          <w:color w:val="000000"/>
          <w:sz w:val="24"/>
          <w:szCs w:val="24"/>
        </w:rPr>
        <w:lastRenderedPageBreak/>
        <w:t>4.  Kalkulacja wydatków</w:t>
      </w:r>
      <w:r w:rsidRPr="00EE234C">
        <w:rPr>
          <w:rFonts w:ascii="Arial" w:hAnsi="Arial" w:cs="Arial"/>
          <w:color w:val="000000"/>
          <w:sz w:val="24"/>
          <w:szCs w:val="24"/>
        </w:rPr>
        <w:t xml:space="preserve"> </w:t>
      </w:r>
      <w:r w:rsidRPr="00D82593">
        <w:rPr>
          <w:rFonts w:ascii="Arial" w:hAnsi="Arial" w:cs="Arial"/>
          <w:color w:val="000000"/>
          <w:sz w:val="24"/>
          <w:szCs w:val="24"/>
        </w:rPr>
        <w:t>na wyposażenie lub doposażenie stanowiska pracy,</w:t>
      </w:r>
      <w:r w:rsidR="00D825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D82593">
        <w:rPr>
          <w:rFonts w:ascii="Arial" w:hAnsi="Arial" w:cs="Arial"/>
          <w:color w:val="000000"/>
          <w:sz w:val="24"/>
          <w:szCs w:val="24"/>
        </w:rPr>
        <w:t>zawierająca ceny brutto, podatek od towarów i usług oraz ceny netto wraz ze</w:t>
      </w:r>
      <w:r w:rsidR="00D825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D82593">
        <w:rPr>
          <w:rFonts w:ascii="Arial" w:hAnsi="Arial" w:cs="Arial"/>
          <w:color w:val="000000"/>
          <w:sz w:val="24"/>
          <w:szCs w:val="24"/>
        </w:rPr>
        <w:t>źródłem ich finansowania:</w:t>
      </w:r>
      <w:r w:rsidRPr="00EE234C">
        <w:rPr>
          <w:rFonts w:ascii="Arial" w:hAnsi="Arial" w:cs="Arial"/>
          <w:color w:val="000000"/>
          <w:sz w:val="24"/>
          <w:szCs w:val="24"/>
        </w:rPr>
        <w:t xml:space="preserve"> </w:t>
      </w:r>
    </w:p>
    <w:tbl>
      <w:tblPr>
        <w:tblpPr w:leftFromText="141" w:rightFromText="141" w:vertAnchor="text" w:horzAnchor="page" w:tblpX="1000" w:tblpY="331"/>
        <w:tblW w:w="9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416"/>
        <w:gridCol w:w="3695"/>
        <w:gridCol w:w="992"/>
        <w:gridCol w:w="930"/>
        <w:gridCol w:w="990"/>
        <w:gridCol w:w="1057"/>
        <w:gridCol w:w="1125"/>
      </w:tblGrid>
      <w:tr w:rsidR="00AE13A8" w:rsidRPr="00F27C83" w14:paraId="25BC2915" w14:textId="77777777" w:rsidTr="00AE13A8">
        <w:trPr>
          <w:cantSplit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47511B6D" w14:textId="77777777" w:rsidR="00AE13A8" w:rsidRPr="00F27C83" w:rsidRDefault="00AE13A8" w:rsidP="00B55FA7">
            <w:pPr>
              <w:snapToGrid w:val="0"/>
              <w:spacing w:after="0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16" w:type="dxa"/>
            <w:vMerge w:val="restart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14:paraId="0D960BA1" w14:textId="77777777" w:rsidR="00AE13A8" w:rsidRPr="00EE234C" w:rsidRDefault="00AE13A8" w:rsidP="00B55FA7">
            <w:pPr>
              <w:spacing w:after="0" w:line="276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EE234C">
              <w:rPr>
                <w:rFonts w:ascii="Arial" w:hAnsi="Arial" w:cs="Arial"/>
                <w:b/>
                <w:color w:val="000000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695" w:type="dxa"/>
            <w:vMerge w:val="restart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14:paraId="5048C999" w14:textId="3046357E" w:rsidR="00AE13A8" w:rsidRPr="00F27C83" w:rsidRDefault="00AE13A8" w:rsidP="00B55FA7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C83">
              <w:rPr>
                <w:rFonts w:ascii="Arial" w:hAnsi="Arial" w:cs="Arial"/>
                <w:b/>
                <w:sz w:val="20"/>
                <w:szCs w:val="20"/>
              </w:rPr>
              <w:t xml:space="preserve">Rodzaj zakupu </w:t>
            </w:r>
            <w:r w:rsidRPr="00F27C8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C6538">
              <w:rPr>
                <w:rFonts w:ascii="Arial" w:hAnsi="Arial" w:cs="Arial"/>
                <w:bCs/>
                <w:sz w:val="20"/>
                <w:szCs w:val="20"/>
              </w:rPr>
              <w:t>(z wyszczególnieniem parametrów, modelu,</w:t>
            </w:r>
            <w:r w:rsidR="00FC456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538">
              <w:rPr>
                <w:rFonts w:ascii="Arial" w:hAnsi="Arial" w:cs="Arial"/>
                <w:bCs/>
                <w:sz w:val="20"/>
                <w:szCs w:val="20"/>
              </w:rPr>
              <w:t>numerów seryjnych</w:t>
            </w:r>
            <w:r w:rsidR="00FC456C">
              <w:rPr>
                <w:rFonts w:ascii="Arial" w:hAnsi="Arial" w:cs="Arial"/>
                <w:bCs/>
                <w:sz w:val="20"/>
                <w:szCs w:val="20"/>
              </w:rPr>
              <w:t xml:space="preserve"> itp.</w:t>
            </w:r>
            <w:r w:rsidRPr="002C653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5094" w:type="dxa"/>
            <w:gridSpan w:val="5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vAlign w:val="center"/>
          </w:tcPr>
          <w:p w14:paraId="03A9D77B" w14:textId="3101D37D" w:rsidR="00AE13A8" w:rsidRPr="002C6538" w:rsidRDefault="00AE13A8" w:rsidP="00B55FA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Źródła finansowania</w:t>
            </w:r>
          </w:p>
        </w:tc>
      </w:tr>
      <w:tr w:rsidR="00AE13A8" w:rsidRPr="00F27C83" w14:paraId="36084164" w14:textId="77777777" w:rsidTr="00AE13A8">
        <w:trPr>
          <w:cantSplit/>
          <w:trHeight w:val="330"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3E80C23A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16" w:type="dxa"/>
            <w:vMerge/>
            <w:tcBorders>
              <w:left w:val="single" w:sz="4" w:space="0" w:color="000000"/>
            </w:tcBorders>
          </w:tcPr>
          <w:p w14:paraId="6CA7FC5D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5" w:type="dxa"/>
            <w:vMerge/>
            <w:tcBorders>
              <w:left w:val="single" w:sz="4" w:space="0" w:color="000000"/>
            </w:tcBorders>
          </w:tcPr>
          <w:p w14:paraId="03897F10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CDC4547" w14:textId="0B3AF3D9" w:rsidR="00AE13A8" w:rsidRPr="002C6538" w:rsidRDefault="00AE13A8" w:rsidP="002C653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C65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Środki własne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(kwota ogółem)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5AA509" w14:textId="6A29540E" w:rsidR="00AE13A8" w:rsidRPr="00EE234C" w:rsidRDefault="00AE13A8" w:rsidP="002C653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Refundacja z PUP**</w:t>
            </w:r>
          </w:p>
        </w:tc>
        <w:tc>
          <w:tcPr>
            <w:tcW w:w="1125" w:type="dxa"/>
            <w:vMerge w:val="restart"/>
            <w:tcBorders>
              <w:left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14:paraId="1A57D161" w14:textId="4B9AC565" w:rsidR="00AE13A8" w:rsidRPr="00F27C83" w:rsidRDefault="00AE13A8" w:rsidP="00AE13A8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C65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ogółem</w:t>
            </w:r>
          </w:p>
        </w:tc>
      </w:tr>
      <w:tr w:rsidR="00AE13A8" w:rsidRPr="00F27C83" w14:paraId="139BCE55" w14:textId="77777777" w:rsidTr="00AE13A8">
        <w:trPr>
          <w:cantSplit/>
          <w:trHeight w:val="300"/>
        </w:trPr>
        <w:tc>
          <w:tcPr>
            <w:tcW w:w="283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14:paraId="75C17A48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A7D1E0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CF50453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B3B692" w14:textId="77777777" w:rsidR="00AE13A8" w:rsidRPr="00EE234C" w:rsidRDefault="00AE13A8" w:rsidP="002C6538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6FF7BF" w14:textId="77777777" w:rsidR="00AE13A8" w:rsidRPr="00EE234C" w:rsidRDefault="00AE13A8" w:rsidP="002C653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netto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804C35" w14:textId="77777777" w:rsidR="00AE13A8" w:rsidRPr="00EE234C" w:rsidRDefault="00AE13A8" w:rsidP="002C653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VAT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F83D6F" w14:textId="77777777" w:rsidR="00AE13A8" w:rsidRPr="00EE234C" w:rsidRDefault="00AE13A8" w:rsidP="002C653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brutto</w:t>
            </w:r>
          </w:p>
        </w:tc>
        <w:tc>
          <w:tcPr>
            <w:tcW w:w="1125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14:paraId="6BF43B8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13A8" w:rsidRPr="00F27C83" w14:paraId="316605AC" w14:textId="77777777" w:rsidTr="00AE13A8">
        <w:tc>
          <w:tcPr>
            <w:tcW w:w="283" w:type="dxa"/>
            <w:vMerge w:val="restart"/>
            <w:tcBorders>
              <w:top w:val="single" w:sz="4" w:space="0" w:color="000000"/>
              <w:left w:val="single" w:sz="8" w:space="0" w:color="000000"/>
            </w:tcBorders>
            <w:textDirection w:val="btLr"/>
          </w:tcPr>
          <w:p w14:paraId="5B476021" w14:textId="77777777" w:rsidR="00AE13A8" w:rsidRPr="002C6538" w:rsidRDefault="00AE13A8" w:rsidP="002C653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C6538">
              <w:rPr>
                <w:rFonts w:ascii="Arial" w:hAnsi="Arial" w:cs="Arial"/>
                <w:bCs/>
                <w:sz w:val="18"/>
                <w:szCs w:val="18"/>
              </w:rPr>
              <w:t>Stanowisko A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FB63E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91257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3F43B7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57920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3BD4C2ED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6C46D324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741EEC2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3404A621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293A0208" w14:textId="77777777" w:rsidTr="00B55FA7">
        <w:trPr>
          <w:trHeight w:val="982"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31F46E7A" w14:textId="77777777" w:rsidR="00AE13A8" w:rsidRPr="002C6538" w:rsidRDefault="00AE13A8" w:rsidP="002C6538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F13BE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CB804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E51632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16285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627D4070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7A1DE466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67D0037B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6D77D52D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4D9D99F7" w14:textId="77777777" w:rsidTr="00B55FA7">
        <w:trPr>
          <w:trHeight w:val="981"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316CA8ED" w14:textId="77777777" w:rsidR="00AE13A8" w:rsidRPr="002C6538" w:rsidRDefault="00AE13A8" w:rsidP="002C6538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995288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57951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FFFB5C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AA4A1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0F6A94C6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06DA3325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7BE8C34B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276AF74A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4D3EC5A1" w14:textId="77777777" w:rsidTr="00B55FA7">
        <w:trPr>
          <w:trHeight w:val="980"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32286888" w14:textId="77777777" w:rsidR="00AE13A8" w:rsidRPr="002C6538" w:rsidRDefault="00AE13A8" w:rsidP="002C6538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EEE0A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1685B9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3EDE29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D8D47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2C81DA73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0CA638C9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5FDD23AD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5F940989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1F4A1272" w14:textId="77777777" w:rsidTr="00B55FA7">
        <w:trPr>
          <w:trHeight w:val="995"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7C308ACD" w14:textId="77777777" w:rsidR="00AE13A8" w:rsidRPr="002C6538" w:rsidRDefault="00AE13A8" w:rsidP="002C6538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9C817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CAF30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8E10AB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242C4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40684074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7A7D8784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3CC4C9F1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3345FEBB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6DE102CB" w14:textId="77777777" w:rsidTr="00AE13A8">
        <w:trPr>
          <w:trHeight w:val="434"/>
        </w:trPr>
        <w:tc>
          <w:tcPr>
            <w:tcW w:w="283" w:type="dxa"/>
            <w:vMerge/>
            <w:tcBorders>
              <w:left w:val="single" w:sz="8" w:space="0" w:color="000000"/>
              <w:bottom w:val="double" w:sz="1" w:space="0" w:color="000000"/>
            </w:tcBorders>
          </w:tcPr>
          <w:p w14:paraId="77B24FF7" w14:textId="77777777" w:rsidR="00AE13A8" w:rsidRPr="002C6538" w:rsidRDefault="00AE13A8" w:rsidP="002C6538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0EB2AB8C" w14:textId="77777777" w:rsidR="00AE13A8" w:rsidRPr="002C6538" w:rsidRDefault="00AE13A8" w:rsidP="002C6538">
            <w:pPr>
              <w:spacing w:line="276" w:lineRule="auto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SUMA: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14:paraId="776BD43A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auto"/>
            </w:tcBorders>
            <w:shd w:val="clear" w:color="auto" w:fill="C5E0B3" w:themeFill="accent6" w:themeFillTint="66"/>
          </w:tcPr>
          <w:p w14:paraId="7EB9A203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auto"/>
            </w:tcBorders>
            <w:shd w:val="clear" w:color="auto" w:fill="C5E0B3" w:themeFill="accent6" w:themeFillTint="66"/>
          </w:tcPr>
          <w:p w14:paraId="3289517D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auto"/>
            </w:tcBorders>
            <w:shd w:val="clear" w:color="auto" w:fill="C5E0B3" w:themeFill="accent6" w:themeFillTint="66"/>
          </w:tcPr>
          <w:p w14:paraId="590800C0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double" w:sz="1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77074B4F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7A91256A" w14:textId="77777777" w:rsidTr="00B55FA7">
        <w:trPr>
          <w:trHeight w:val="962"/>
        </w:trPr>
        <w:tc>
          <w:tcPr>
            <w:tcW w:w="283" w:type="dxa"/>
            <w:vMerge w:val="restart"/>
            <w:tcBorders>
              <w:top w:val="double" w:sz="1" w:space="0" w:color="000000"/>
              <w:left w:val="single" w:sz="8" w:space="0" w:color="000000"/>
            </w:tcBorders>
            <w:textDirection w:val="btLr"/>
          </w:tcPr>
          <w:p w14:paraId="6C351191" w14:textId="77777777" w:rsidR="00AE13A8" w:rsidRPr="002C6538" w:rsidRDefault="00AE13A8" w:rsidP="002C653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C6538">
              <w:rPr>
                <w:rFonts w:ascii="Arial" w:hAnsi="Arial" w:cs="Arial"/>
                <w:bCs/>
                <w:sz w:val="18"/>
                <w:szCs w:val="18"/>
              </w:rPr>
              <w:t>Stanowisko B</w:t>
            </w:r>
          </w:p>
          <w:p w14:paraId="4AEFD033" w14:textId="77777777" w:rsidR="00AE13A8" w:rsidRPr="002C6538" w:rsidRDefault="00AE13A8" w:rsidP="002C653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31D59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69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5231F44B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59E3F5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408AF4F6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2DE45BBB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2C9FF106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0EEE2FBA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double" w:sz="1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1FFAFB8D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582B2D04" w14:textId="77777777" w:rsidTr="00B55FA7">
        <w:trPr>
          <w:trHeight w:val="986"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2D554181" w14:textId="77777777" w:rsidR="00AE13A8" w:rsidRPr="002C6538" w:rsidRDefault="00AE13A8" w:rsidP="002C6538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EBE37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DA40F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942157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FECE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0EBF719F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61769A3B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1E07AF7D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736DD903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0C6460D7" w14:textId="77777777" w:rsidTr="00B55FA7">
        <w:trPr>
          <w:trHeight w:val="972"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0B6AE612" w14:textId="77777777" w:rsidR="00AE13A8" w:rsidRPr="002C6538" w:rsidRDefault="00AE13A8" w:rsidP="002C6538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08FE6F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F72B2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159D26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A96D1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09B8ABDE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0CA6124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5A1720B4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107C520C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1164C1CA" w14:textId="77777777" w:rsidTr="00B55FA7">
        <w:trPr>
          <w:cantSplit/>
          <w:trHeight w:val="987"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01E3E0B7" w14:textId="77777777" w:rsidR="00AE13A8" w:rsidRPr="002C6538" w:rsidRDefault="00AE13A8" w:rsidP="002C6538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08055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7EC3B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5B80B08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C0DB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57F62CB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1A1D8A00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7A43D399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4CD7E479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42D9255C" w14:textId="77777777" w:rsidTr="00B55FA7">
        <w:trPr>
          <w:cantSplit/>
          <w:trHeight w:val="972"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616B0EF7" w14:textId="77777777" w:rsidR="00AE13A8" w:rsidRPr="002C6538" w:rsidRDefault="00AE13A8" w:rsidP="002C6538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29F67D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D0927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E214AA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FB63F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263F455D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6454B648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20E1DC86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08EE8E63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72816F04" w14:textId="77777777" w:rsidTr="00AE13A8">
        <w:trPr>
          <w:trHeight w:val="497"/>
        </w:trPr>
        <w:tc>
          <w:tcPr>
            <w:tcW w:w="283" w:type="dxa"/>
            <w:vMerge/>
            <w:tcBorders>
              <w:left w:val="single" w:sz="8" w:space="0" w:color="000000"/>
              <w:bottom w:val="double" w:sz="1" w:space="0" w:color="000000"/>
            </w:tcBorders>
          </w:tcPr>
          <w:p w14:paraId="1F7B1982" w14:textId="77777777" w:rsidR="00AE13A8" w:rsidRPr="002C6538" w:rsidRDefault="00AE13A8" w:rsidP="002C6538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508E56F5" w14:textId="77777777" w:rsidR="00AE13A8" w:rsidRPr="002C6538" w:rsidRDefault="00AE13A8" w:rsidP="002C6538">
            <w:pPr>
              <w:spacing w:line="276" w:lineRule="auto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SUMA: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14:paraId="7FAAE0D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auto"/>
            </w:tcBorders>
            <w:shd w:val="clear" w:color="auto" w:fill="C5E0B3" w:themeFill="accent6" w:themeFillTint="66"/>
          </w:tcPr>
          <w:p w14:paraId="597FE71A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auto"/>
            </w:tcBorders>
            <w:shd w:val="clear" w:color="auto" w:fill="C5E0B3" w:themeFill="accent6" w:themeFillTint="66"/>
          </w:tcPr>
          <w:p w14:paraId="1AD1B261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auto"/>
            </w:tcBorders>
            <w:shd w:val="clear" w:color="auto" w:fill="C5E0B3" w:themeFill="accent6" w:themeFillTint="66"/>
          </w:tcPr>
          <w:p w14:paraId="79B4F639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double" w:sz="1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53AB6D00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5D87A481" w14:textId="77777777" w:rsidTr="00B55FA7">
        <w:trPr>
          <w:cantSplit/>
          <w:trHeight w:val="1054"/>
        </w:trPr>
        <w:tc>
          <w:tcPr>
            <w:tcW w:w="283" w:type="dxa"/>
            <w:vMerge w:val="restart"/>
            <w:tcBorders>
              <w:top w:val="double" w:sz="1" w:space="0" w:color="000000"/>
              <w:left w:val="single" w:sz="8" w:space="0" w:color="000000"/>
            </w:tcBorders>
            <w:textDirection w:val="btLr"/>
          </w:tcPr>
          <w:p w14:paraId="6A8CDA5F" w14:textId="77777777" w:rsidR="00AE13A8" w:rsidRPr="002C6538" w:rsidRDefault="00AE13A8" w:rsidP="002C653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C6538">
              <w:rPr>
                <w:rFonts w:ascii="Arial" w:hAnsi="Arial" w:cs="Arial"/>
                <w:bCs/>
                <w:sz w:val="18"/>
                <w:szCs w:val="18"/>
              </w:rPr>
              <w:t>Stanowisko C</w:t>
            </w:r>
          </w:p>
        </w:tc>
        <w:tc>
          <w:tcPr>
            <w:tcW w:w="41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25A56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C6538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369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6F8477F9" w14:textId="77777777" w:rsidR="00AE13A8" w:rsidRDefault="00AE13A8" w:rsidP="002C65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705754" w14:textId="77777777" w:rsidR="007771AC" w:rsidRPr="002C6538" w:rsidRDefault="007771AC" w:rsidP="002C65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3BD3134C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2B982606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06F77EBD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5FC5C1DE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double" w:sz="1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09460056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3A8" w:rsidRPr="00F27C83" w14:paraId="1F78BD70" w14:textId="77777777" w:rsidTr="00AE13A8">
        <w:trPr>
          <w:cantSplit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37BECAB8" w14:textId="77777777" w:rsidR="00AE13A8" w:rsidRPr="002C653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3D73A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C6538">
              <w:rPr>
                <w:rFonts w:ascii="Arial" w:hAnsi="Arial" w:cs="Arial"/>
                <w:bCs/>
                <w:sz w:val="18"/>
                <w:szCs w:val="18"/>
              </w:rPr>
              <w:t>2.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D10DF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0149281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52ED0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3921B42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5D085CA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24D69C5A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1CB323FF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3A8" w:rsidRPr="00F27C83" w14:paraId="5724FFFA" w14:textId="77777777" w:rsidTr="00B55FA7">
        <w:trPr>
          <w:cantSplit/>
          <w:trHeight w:val="698"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76083652" w14:textId="77777777" w:rsidR="00AE13A8" w:rsidRPr="002C653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8D051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C6538">
              <w:rPr>
                <w:rFonts w:ascii="Arial" w:hAnsi="Arial" w:cs="Arial"/>
                <w:bCs/>
                <w:sz w:val="18"/>
                <w:szCs w:val="18"/>
              </w:rPr>
              <w:t>3.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AF9D5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6FC75E3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363BA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4A559D61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51835EAA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37D38416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504DE3B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3A8" w:rsidRPr="00F27C83" w14:paraId="7BBBF11A" w14:textId="77777777" w:rsidTr="00B55FA7">
        <w:trPr>
          <w:trHeight w:val="1133"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417CEB45" w14:textId="77777777" w:rsidR="00AE13A8" w:rsidRPr="002C653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5A7A8C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C6538">
              <w:rPr>
                <w:rFonts w:ascii="Arial" w:hAnsi="Arial" w:cs="Arial"/>
                <w:bCs/>
                <w:sz w:val="18"/>
                <w:szCs w:val="18"/>
              </w:rPr>
              <w:t>4.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15C99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A1C4DCF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1EF45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18A4E137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0860C8D6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040562A8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57B9534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3A8" w:rsidRPr="00F27C83" w14:paraId="594DDC9A" w14:textId="77777777" w:rsidTr="00B55FA7">
        <w:trPr>
          <w:trHeight w:val="1120"/>
        </w:trPr>
        <w:tc>
          <w:tcPr>
            <w:tcW w:w="283" w:type="dxa"/>
            <w:vMerge/>
            <w:tcBorders>
              <w:left w:val="single" w:sz="8" w:space="0" w:color="000000"/>
            </w:tcBorders>
          </w:tcPr>
          <w:p w14:paraId="741D6263" w14:textId="77777777" w:rsidR="00AE13A8" w:rsidRPr="002C653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45831" w14:textId="77777777" w:rsidR="00AE13A8" w:rsidRPr="002C6538" w:rsidRDefault="00AE13A8" w:rsidP="002C6538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C6538">
              <w:rPr>
                <w:rFonts w:ascii="Arial" w:hAnsi="Arial" w:cs="Arial"/>
                <w:bCs/>
                <w:sz w:val="18"/>
                <w:szCs w:val="18"/>
              </w:rPr>
              <w:t>5.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83A16" w14:textId="77777777" w:rsidR="00AE13A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CC81CC1" w14:textId="77777777" w:rsidR="007771AC" w:rsidRPr="002C6538" w:rsidRDefault="007771AC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3E07E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53C82D72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41844901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0AF175FF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30C38EE6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3A8" w:rsidRPr="00F27C83" w14:paraId="4746AE6C" w14:textId="77777777" w:rsidTr="00AE13A8">
        <w:trPr>
          <w:trHeight w:val="481"/>
        </w:trPr>
        <w:tc>
          <w:tcPr>
            <w:tcW w:w="283" w:type="dxa"/>
            <w:vMerge/>
            <w:tcBorders>
              <w:left w:val="single" w:sz="8" w:space="0" w:color="000000"/>
              <w:bottom w:val="double" w:sz="1" w:space="0" w:color="000000"/>
            </w:tcBorders>
          </w:tcPr>
          <w:p w14:paraId="1B14F1FD" w14:textId="77777777" w:rsidR="00AE13A8" w:rsidRPr="002C6538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0D943BEC" w14:textId="77777777" w:rsidR="00AE13A8" w:rsidRPr="002C6538" w:rsidRDefault="00AE13A8" w:rsidP="002C6538">
            <w:pPr>
              <w:spacing w:line="276" w:lineRule="auto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2C6538">
              <w:rPr>
                <w:rFonts w:ascii="Arial" w:hAnsi="Arial" w:cs="Arial"/>
                <w:bCs/>
                <w:sz w:val="20"/>
                <w:szCs w:val="20"/>
              </w:rPr>
              <w:t>SUMA: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14:paraId="0ACB8B61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auto"/>
            </w:tcBorders>
            <w:shd w:val="clear" w:color="auto" w:fill="C5E0B3" w:themeFill="accent6" w:themeFillTint="66"/>
          </w:tcPr>
          <w:p w14:paraId="3DAEB605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auto"/>
            </w:tcBorders>
            <w:shd w:val="clear" w:color="auto" w:fill="C5E0B3" w:themeFill="accent6" w:themeFillTint="66"/>
          </w:tcPr>
          <w:p w14:paraId="7289B6FA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auto"/>
            </w:tcBorders>
            <w:shd w:val="clear" w:color="auto" w:fill="C5E0B3" w:themeFill="accent6" w:themeFillTint="66"/>
          </w:tcPr>
          <w:p w14:paraId="283D9ADE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double" w:sz="1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4C251FED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3A8" w:rsidRPr="00F27C83" w14:paraId="34AEBBEB" w14:textId="77777777" w:rsidTr="00AE13A8">
        <w:trPr>
          <w:trHeight w:val="375"/>
        </w:trPr>
        <w:tc>
          <w:tcPr>
            <w:tcW w:w="4394" w:type="dxa"/>
            <w:gridSpan w:val="3"/>
            <w:tcBorders>
              <w:top w:val="double" w:sz="1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D9E5194" w14:textId="77777777" w:rsidR="00AE13A8" w:rsidRPr="00D82593" w:rsidRDefault="00AE13A8" w:rsidP="002C653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2593">
              <w:rPr>
                <w:rFonts w:ascii="Arial" w:hAnsi="Arial" w:cs="Arial"/>
                <w:b/>
                <w:sz w:val="20"/>
                <w:szCs w:val="20"/>
              </w:rPr>
              <w:t>OGÓŁEM:</w:t>
            </w:r>
          </w:p>
        </w:tc>
        <w:tc>
          <w:tcPr>
            <w:tcW w:w="992" w:type="dxa"/>
            <w:tcBorders>
              <w:top w:val="double" w:sz="1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3DAC8DA2" w14:textId="77777777" w:rsidR="00AE13A8" w:rsidRPr="00D8259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1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FC244DD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1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AD890EC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double" w:sz="1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13CA83E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double" w:sz="1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</w:tcPr>
          <w:p w14:paraId="340EBE7E" w14:textId="77777777" w:rsidR="00AE13A8" w:rsidRPr="00F27C83" w:rsidRDefault="00AE13A8" w:rsidP="002C653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47A55B7" w14:textId="6DB70976" w:rsidR="001616FA" w:rsidRPr="00732C05" w:rsidRDefault="00DE7EC6" w:rsidP="00AE13A8">
      <w:pPr>
        <w:spacing w:after="0" w:line="276" w:lineRule="auto"/>
        <w:rPr>
          <w:rFonts w:ascii="Arial" w:hAnsi="Arial" w:cs="Arial"/>
          <w:b/>
          <w:bCs/>
          <w:iCs/>
        </w:rPr>
      </w:pPr>
      <w:bookmarkStart w:id="4" w:name="_Hlk215755104"/>
      <w:r w:rsidRPr="00FC456C">
        <w:rPr>
          <w:rFonts w:ascii="Arial" w:hAnsi="Arial" w:cs="Arial"/>
          <w:b/>
          <w:bCs/>
          <w:i/>
          <w:u w:val="single"/>
        </w:rPr>
        <w:t xml:space="preserve">UWAGA! </w:t>
      </w:r>
      <w:r w:rsidR="00AE13A8" w:rsidRPr="00FC456C">
        <w:rPr>
          <w:rFonts w:ascii="Arial" w:hAnsi="Arial" w:cs="Arial"/>
          <w:b/>
          <w:bCs/>
          <w:i/>
          <w:u w:val="single"/>
        </w:rPr>
        <w:t xml:space="preserve"> </w:t>
      </w:r>
      <w:r w:rsidRPr="00FC456C">
        <w:rPr>
          <w:rFonts w:ascii="Arial" w:hAnsi="Arial" w:cs="Arial"/>
          <w:i/>
          <w:u w:val="single"/>
        </w:rPr>
        <w:t xml:space="preserve">Refundacji nie podlegają koszty poniesione przez Wnioskodawcę </w:t>
      </w:r>
      <w:r w:rsidRPr="00FC456C">
        <w:rPr>
          <w:rFonts w:ascii="Arial" w:hAnsi="Arial" w:cs="Arial"/>
          <w:b/>
          <w:bCs/>
          <w:i/>
          <w:u w:val="single"/>
        </w:rPr>
        <w:t>przed dniem zawarcia umowy o refundację kosztów wyposażenia lub doposażenia stanowiska</w:t>
      </w:r>
      <w:r w:rsidRPr="00FC456C">
        <w:rPr>
          <w:rFonts w:ascii="Arial" w:hAnsi="Arial" w:cs="Arial"/>
          <w:i/>
          <w:u w:val="single"/>
        </w:rPr>
        <w:t xml:space="preserve"> </w:t>
      </w:r>
      <w:r w:rsidRPr="00732C05">
        <w:rPr>
          <w:rFonts w:ascii="Arial" w:hAnsi="Arial" w:cs="Arial"/>
          <w:b/>
          <w:bCs/>
          <w:i/>
          <w:u w:val="single"/>
        </w:rPr>
        <w:t>pra</w:t>
      </w:r>
      <w:r w:rsidR="00313C03" w:rsidRPr="00732C05">
        <w:rPr>
          <w:rFonts w:ascii="Arial" w:hAnsi="Arial" w:cs="Arial"/>
          <w:b/>
          <w:bCs/>
          <w:i/>
          <w:u w:val="single"/>
        </w:rPr>
        <w:t>c</w:t>
      </w:r>
      <w:r w:rsidRPr="00732C05">
        <w:rPr>
          <w:rFonts w:ascii="Arial" w:hAnsi="Arial" w:cs="Arial"/>
          <w:b/>
          <w:bCs/>
          <w:i/>
          <w:u w:val="single"/>
        </w:rPr>
        <w:t>y.</w:t>
      </w:r>
    </w:p>
    <w:p w14:paraId="1C7579C1" w14:textId="77777777" w:rsidR="00FC456C" w:rsidRPr="00AE13A8" w:rsidRDefault="00FC456C" w:rsidP="00AE13A8">
      <w:pPr>
        <w:spacing w:after="0" w:line="276" w:lineRule="auto"/>
        <w:rPr>
          <w:rFonts w:ascii="Arial" w:hAnsi="Arial" w:cs="Arial"/>
          <w:b/>
          <w:bCs/>
          <w:iCs/>
          <w:sz w:val="24"/>
          <w:szCs w:val="24"/>
        </w:rPr>
      </w:pPr>
    </w:p>
    <w:bookmarkEnd w:id="4"/>
    <w:p w14:paraId="2F241C9F" w14:textId="3254C807" w:rsidR="00FC456C" w:rsidRPr="00B55FA7" w:rsidRDefault="00DE7EC6">
      <w:pPr>
        <w:pStyle w:val="Akapitzlist"/>
        <w:numPr>
          <w:ilvl w:val="0"/>
          <w:numId w:val="15"/>
        </w:numPr>
        <w:tabs>
          <w:tab w:val="left" w:pos="360"/>
        </w:tabs>
        <w:suppressAutoHyphens/>
        <w:spacing w:after="0"/>
        <w:rPr>
          <w:rFonts w:ascii="Arial" w:hAnsi="Arial" w:cs="Arial"/>
          <w:sz w:val="24"/>
          <w:szCs w:val="24"/>
        </w:rPr>
      </w:pPr>
      <w:r w:rsidRPr="00AE13A8">
        <w:rPr>
          <w:rFonts w:ascii="Arial" w:hAnsi="Arial" w:cs="Arial"/>
          <w:sz w:val="24"/>
          <w:szCs w:val="24"/>
        </w:rPr>
        <w:t>Szczegółowa specyfikacja wydatków dotyczących wyposażenia lub doposażenia stanowiska pracy</w:t>
      </w:r>
      <w:r w:rsidR="00FC456C">
        <w:rPr>
          <w:rFonts w:ascii="Arial" w:hAnsi="Arial" w:cs="Arial"/>
          <w:sz w:val="24"/>
          <w:szCs w:val="24"/>
        </w:rPr>
        <w:t>:</w:t>
      </w:r>
    </w:p>
    <w:tbl>
      <w:tblPr>
        <w:tblW w:w="9229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513"/>
        <w:gridCol w:w="5953"/>
        <w:gridCol w:w="2268"/>
      </w:tblGrid>
      <w:tr w:rsidR="00FC456C" w:rsidRPr="00F27C83" w14:paraId="7D81D821" w14:textId="77777777" w:rsidTr="00FC456C">
        <w:trPr>
          <w:trHeight w:val="677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8E4BADD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1ABB2" w14:textId="5E24246F" w:rsidR="00FC456C" w:rsidRPr="00F27C83" w:rsidRDefault="00FC456C" w:rsidP="00D8259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C8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9A7F7AC" w14:textId="77777777" w:rsidR="00FC456C" w:rsidRDefault="00FC456C" w:rsidP="00FC456C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C8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wydatku </w:t>
            </w:r>
          </w:p>
          <w:p w14:paraId="5184855C" w14:textId="08B6B95A" w:rsidR="00FC456C" w:rsidRPr="00F27C83" w:rsidRDefault="00FC456C" w:rsidP="00FC456C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456C">
              <w:rPr>
                <w:rFonts w:ascii="Arial" w:hAnsi="Arial" w:cs="Arial"/>
                <w:sz w:val="20"/>
                <w:szCs w:val="20"/>
              </w:rPr>
              <w:t xml:space="preserve">(z wyszczególnieniem parametrów, modelu, </w:t>
            </w:r>
            <w:r w:rsidR="00D82593">
              <w:rPr>
                <w:rFonts w:ascii="Arial" w:hAnsi="Arial" w:cs="Arial"/>
                <w:sz w:val="20"/>
                <w:szCs w:val="20"/>
              </w:rPr>
              <w:br/>
            </w:r>
            <w:r w:rsidRPr="00FC456C">
              <w:rPr>
                <w:rFonts w:ascii="Arial" w:hAnsi="Arial" w:cs="Arial"/>
                <w:sz w:val="20"/>
                <w:szCs w:val="20"/>
              </w:rPr>
              <w:t>numerów seryjnych itp.)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FCEF04" w14:textId="38F659A2" w:rsidR="00FC456C" w:rsidRPr="00F27C83" w:rsidRDefault="00FC456C" w:rsidP="00D8259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C83">
              <w:rPr>
                <w:rFonts w:ascii="Arial" w:hAnsi="Arial" w:cs="Arial"/>
                <w:b/>
                <w:sz w:val="20"/>
                <w:szCs w:val="20"/>
              </w:rPr>
              <w:t xml:space="preserve">Kwota </w:t>
            </w:r>
            <w:r>
              <w:rPr>
                <w:rFonts w:ascii="Arial" w:hAnsi="Arial" w:cs="Arial"/>
                <w:b/>
                <w:sz w:val="20"/>
                <w:szCs w:val="20"/>
              </w:rPr>
              <w:t>refundacji PUP ogółem</w:t>
            </w:r>
          </w:p>
        </w:tc>
      </w:tr>
      <w:tr w:rsidR="00FC456C" w:rsidRPr="00F27C83" w14:paraId="6F707F30" w14:textId="77777777" w:rsidTr="00B55FA7">
        <w:trPr>
          <w:trHeight w:val="60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extDirection w:val="btLr"/>
          </w:tcPr>
          <w:p w14:paraId="794D6AC9" w14:textId="77777777" w:rsidR="00FC456C" w:rsidRPr="00FC456C" w:rsidRDefault="00FC456C" w:rsidP="00FC45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Stanowisko A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06AA84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C8496A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561F2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049B26C5" w14:textId="77777777" w:rsidTr="00B55FA7">
        <w:trPr>
          <w:trHeight w:val="685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9CC528B" w14:textId="77777777" w:rsidR="00FC456C" w:rsidRPr="00FC456C" w:rsidRDefault="00FC456C" w:rsidP="00FC456C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76CF2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6B6092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4A704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0624DC42" w14:textId="77777777" w:rsidTr="00B55FA7">
        <w:trPr>
          <w:cantSplit/>
          <w:trHeight w:val="682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F2B149B" w14:textId="77777777" w:rsidR="00FC456C" w:rsidRPr="00FC456C" w:rsidRDefault="00FC456C" w:rsidP="00FC456C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24B43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2CE11B9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AAB85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6215B75D" w14:textId="77777777" w:rsidTr="00B55FA7">
        <w:trPr>
          <w:trHeight w:val="691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F228447" w14:textId="77777777" w:rsidR="00FC456C" w:rsidRPr="00FC456C" w:rsidRDefault="00FC456C" w:rsidP="00FC456C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96963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78CF3C1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FDF19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3B95B097" w14:textId="77777777" w:rsidTr="00B55FA7">
        <w:trPr>
          <w:trHeight w:val="687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6286058" w14:textId="77777777" w:rsidR="00FC456C" w:rsidRPr="00FC456C" w:rsidRDefault="00FC456C" w:rsidP="00FC456C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50FF3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419A0C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F7DBF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0A2EA189" w14:textId="77777777" w:rsidTr="00FC456C">
        <w:trPr>
          <w:trHeight w:val="470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78A454E3" w14:textId="77777777" w:rsidR="00FC456C" w:rsidRPr="00FC456C" w:rsidRDefault="00FC456C" w:rsidP="00FC456C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5985F8" w14:textId="77777777" w:rsidR="00FC456C" w:rsidRPr="00FC456C" w:rsidRDefault="00FC456C" w:rsidP="00FC456C">
            <w:pPr>
              <w:spacing w:line="276" w:lineRule="auto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SUMA: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55E86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669590C9" w14:textId="77777777" w:rsidTr="00B55FA7">
        <w:trPr>
          <w:trHeight w:val="662"/>
        </w:trPr>
        <w:tc>
          <w:tcPr>
            <w:tcW w:w="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textDirection w:val="btLr"/>
          </w:tcPr>
          <w:p w14:paraId="39F7B639" w14:textId="77777777" w:rsidR="00FC456C" w:rsidRPr="00FC456C" w:rsidRDefault="00FC456C" w:rsidP="00FC45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Stanowisko B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167E0C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EE8E4A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59781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212A6CC7" w14:textId="77777777" w:rsidTr="00B55FA7">
        <w:trPr>
          <w:trHeight w:val="699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2E05274" w14:textId="77777777" w:rsidR="00FC456C" w:rsidRPr="00FC456C" w:rsidRDefault="00FC456C" w:rsidP="00FC456C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7E10A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9111F9E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6A1D9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18E1A81E" w14:textId="77777777" w:rsidTr="00B55FA7">
        <w:trPr>
          <w:trHeight w:val="681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39BD95E" w14:textId="77777777" w:rsidR="00FC456C" w:rsidRPr="00FC456C" w:rsidRDefault="00FC456C" w:rsidP="00FC456C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EEB80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4CD6D2F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27C31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18012922" w14:textId="77777777" w:rsidTr="00B55FA7">
        <w:trPr>
          <w:trHeight w:val="691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3FB4C82" w14:textId="77777777" w:rsidR="00FC456C" w:rsidRPr="00FC456C" w:rsidRDefault="00FC456C" w:rsidP="00FC456C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B2E73F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C5E5BCA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430A0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6055F814" w14:textId="77777777" w:rsidTr="00DC27CD">
        <w:trPr>
          <w:trHeight w:val="684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F93B133" w14:textId="77777777" w:rsidR="00FC456C" w:rsidRPr="00FC456C" w:rsidRDefault="00FC456C" w:rsidP="00FC456C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1E60A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E2F8DB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1C09F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0FB9B345" w14:textId="77777777" w:rsidTr="00FC456C">
        <w:trPr>
          <w:trHeight w:val="482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5D1B04F6" w14:textId="77777777" w:rsidR="00FC456C" w:rsidRPr="00FC456C" w:rsidRDefault="00FC456C" w:rsidP="00FC456C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9A2835" w14:textId="77777777" w:rsidR="00FC456C" w:rsidRPr="00FC456C" w:rsidRDefault="00FC456C" w:rsidP="00FC456C">
            <w:pPr>
              <w:spacing w:line="276" w:lineRule="auto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SUMA: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56719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3EE10C20" w14:textId="77777777" w:rsidTr="00B55FA7">
        <w:trPr>
          <w:trHeight w:val="652"/>
        </w:trPr>
        <w:tc>
          <w:tcPr>
            <w:tcW w:w="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textDirection w:val="btLr"/>
          </w:tcPr>
          <w:p w14:paraId="621F14FD" w14:textId="77777777" w:rsidR="00FC456C" w:rsidRPr="00FC456C" w:rsidRDefault="00FC456C" w:rsidP="00FC45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Stanowisko C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50D38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E88F8FB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494A5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768EF9C4" w14:textId="77777777" w:rsidTr="00B55FA7">
        <w:trPr>
          <w:trHeight w:val="690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A9B09DB" w14:textId="77777777" w:rsidR="00FC456C" w:rsidRPr="00FC456C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5F56C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334E211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151A2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42AFDC84" w14:textId="77777777" w:rsidTr="00B55FA7">
        <w:trPr>
          <w:trHeight w:val="672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610CE1C" w14:textId="77777777" w:rsidR="00FC456C" w:rsidRPr="00FC456C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BFF665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85C3B96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6BA7D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6600A452" w14:textId="77777777" w:rsidTr="00B55FA7">
        <w:trPr>
          <w:trHeight w:val="695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FAB7C55" w14:textId="77777777" w:rsidR="00FC456C" w:rsidRPr="00FC456C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945FD0" w14:textId="4434BAA2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D2C7930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22357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624B9F62" w14:textId="77777777" w:rsidTr="00B55FA7">
        <w:trPr>
          <w:trHeight w:val="705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1ACBDC6" w14:textId="77777777" w:rsidR="00FC456C" w:rsidRPr="00FC456C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F9228F" w14:textId="77777777" w:rsidR="00FC456C" w:rsidRPr="00FC456C" w:rsidRDefault="00FC456C" w:rsidP="000D317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AF8251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74A60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5EB537A8" w14:textId="77777777" w:rsidTr="00FC456C">
        <w:trPr>
          <w:trHeight w:val="639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0A2E6AA4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BDC89B" w14:textId="77777777" w:rsidR="00FC456C" w:rsidRPr="00FC456C" w:rsidRDefault="00FC456C" w:rsidP="00FC456C">
            <w:pPr>
              <w:spacing w:line="276" w:lineRule="auto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FC456C">
              <w:rPr>
                <w:rFonts w:ascii="Arial" w:hAnsi="Arial" w:cs="Arial"/>
                <w:bCs/>
                <w:sz w:val="20"/>
                <w:szCs w:val="20"/>
              </w:rPr>
              <w:t>SUMA: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5B088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56C" w:rsidRPr="00F27C83" w14:paraId="022EF005" w14:textId="77777777" w:rsidTr="00FC456C">
        <w:trPr>
          <w:trHeight w:val="696"/>
        </w:trPr>
        <w:tc>
          <w:tcPr>
            <w:tcW w:w="6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2508E9" w14:textId="77777777" w:rsidR="00FC456C" w:rsidRPr="00F27C83" w:rsidRDefault="00FC456C" w:rsidP="00FC456C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7C83">
              <w:rPr>
                <w:rFonts w:ascii="Arial" w:hAnsi="Arial" w:cs="Arial"/>
                <w:b/>
                <w:sz w:val="20"/>
                <w:szCs w:val="20"/>
              </w:rPr>
              <w:t>OGÓŁEM: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3CD87" w14:textId="77777777" w:rsidR="00FC456C" w:rsidRPr="00F27C83" w:rsidRDefault="00FC456C" w:rsidP="000D317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288813" w14:textId="77777777" w:rsidR="007A7221" w:rsidRDefault="007A7221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D9552F1" w14:textId="77777777" w:rsidR="007A7221" w:rsidRDefault="007A7221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3434E70" w14:textId="77777777" w:rsidR="007A7221" w:rsidRDefault="007A7221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A0C4AFF" w14:textId="77777777" w:rsidR="007A7221" w:rsidRDefault="007A7221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2FFFB03" w14:textId="4824E259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lastRenderedPageBreak/>
        <w:t>UZASADNIENIE</w:t>
      </w:r>
      <w:r w:rsidR="00FC45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313C03">
        <w:rPr>
          <w:rFonts w:ascii="Arial" w:hAnsi="Arial" w:cs="Arial"/>
          <w:sz w:val="24"/>
          <w:szCs w:val="24"/>
        </w:rPr>
        <w:t>należy uzasadnić potrzebę zakupów wskazanych w tabeli</w:t>
      </w:r>
      <w:r w:rsidR="00FC456C">
        <w:rPr>
          <w:rFonts w:ascii="Arial" w:hAnsi="Arial" w:cs="Arial"/>
          <w:sz w:val="24"/>
          <w:szCs w:val="24"/>
        </w:rPr>
        <w:t xml:space="preserve"> dla danego stanowiska pracy</w:t>
      </w:r>
      <w:r>
        <w:rPr>
          <w:rFonts w:ascii="Arial" w:hAnsi="Arial" w:cs="Arial"/>
          <w:sz w:val="24"/>
          <w:szCs w:val="24"/>
        </w:rPr>
        <w:t>):</w:t>
      </w:r>
    </w:p>
    <w:p w14:paraId="714D6B98" w14:textId="77777777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313C03">
        <w:rPr>
          <w:rFonts w:ascii="Arial" w:hAnsi="Arial" w:cs="Arial"/>
          <w:i/>
          <w:iCs/>
          <w:sz w:val="24"/>
          <w:szCs w:val="24"/>
        </w:rPr>
        <w:t>Stanowisko A:</w:t>
      </w:r>
    </w:p>
    <w:p w14:paraId="551701AD" w14:textId="3C2EA0D2" w:rsid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Poz.1</w:t>
      </w:r>
      <w:r>
        <w:rPr>
          <w:rFonts w:ascii="Arial" w:hAnsi="Arial" w:cs="Arial"/>
          <w:sz w:val="24"/>
          <w:szCs w:val="24"/>
        </w:rPr>
        <w:t>:</w:t>
      </w:r>
    </w:p>
    <w:p w14:paraId="244D9171" w14:textId="57136486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</w:p>
    <w:p w14:paraId="5E8E4520" w14:textId="77777777" w:rsid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Poz.2</w:t>
      </w:r>
      <w:r>
        <w:rPr>
          <w:rFonts w:ascii="Arial" w:hAnsi="Arial" w:cs="Arial"/>
          <w:sz w:val="24"/>
          <w:szCs w:val="24"/>
        </w:rPr>
        <w:t>:</w:t>
      </w:r>
    </w:p>
    <w:p w14:paraId="1E044226" w14:textId="77777777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</w:p>
    <w:p w14:paraId="25E9FA6A" w14:textId="77777777" w:rsid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Poz.3</w:t>
      </w:r>
      <w:r>
        <w:rPr>
          <w:rFonts w:ascii="Arial" w:hAnsi="Arial" w:cs="Arial"/>
          <w:sz w:val="24"/>
          <w:szCs w:val="24"/>
        </w:rPr>
        <w:t>:</w:t>
      </w:r>
    </w:p>
    <w:p w14:paraId="246A71A4" w14:textId="77777777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</w:p>
    <w:p w14:paraId="2BC97EBD" w14:textId="58E9871D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</w:t>
      </w:r>
      <w:r>
        <w:rPr>
          <w:rFonts w:ascii="Arial" w:hAnsi="Arial" w:cs="Arial"/>
          <w:sz w:val="24"/>
          <w:szCs w:val="24"/>
        </w:rPr>
        <w:t>4:</w:t>
      </w:r>
      <w:r>
        <w:rPr>
          <w:rFonts w:ascii="Arial" w:hAnsi="Arial" w:cs="Arial"/>
          <w:sz w:val="24"/>
          <w:szCs w:val="24"/>
        </w:rPr>
        <w:br/>
      </w: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</w:t>
      </w:r>
      <w:r w:rsidR="00732C05">
        <w:rPr>
          <w:rFonts w:ascii="Arial" w:hAnsi="Arial" w:cs="Arial"/>
          <w:sz w:val="24"/>
          <w:szCs w:val="24"/>
        </w:rPr>
        <w:t>……….</w:t>
      </w:r>
      <w:r w:rsidRPr="00313C03">
        <w:rPr>
          <w:rFonts w:ascii="Arial" w:hAnsi="Arial" w:cs="Arial"/>
          <w:sz w:val="24"/>
          <w:szCs w:val="24"/>
        </w:rPr>
        <w:t>…</w:t>
      </w:r>
      <w:r w:rsidRPr="00313C03">
        <w:t xml:space="preserve"> </w:t>
      </w: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</w:t>
      </w:r>
      <w:r w:rsidR="00732C05">
        <w:rPr>
          <w:rFonts w:ascii="Arial" w:hAnsi="Arial" w:cs="Arial"/>
          <w:sz w:val="24"/>
          <w:szCs w:val="24"/>
        </w:rPr>
        <w:t>.</w:t>
      </w:r>
      <w:r w:rsidRPr="00313C03">
        <w:rPr>
          <w:rFonts w:ascii="Arial" w:hAnsi="Arial" w:cs="Arial"/>
          <w:sz w:val="24"/>
          <w:szCs w:val="24"/>
        </w:rPr>
        <w:t>…….…………………………………………………………..………..………………………………….…………………………………………………………..………..…………………</w:t>
      </w:r>
      <w:r w:rsidRPr="00313C03">
        <w:rPr>
          <w:rFonts w:ascii="Arial" w:hAnsi="Arial" w:cs="Arial"/>
          <w:sz w:val="24"/>
          <w:szCs w:val="24"/>
        </w:rPr>
        <w:lastRenderedPageBreak/>
        <w:t>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</w:p>
    <w:p w14:paraId="69A03014" w14:textId="77777777" w:rsid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Poz.5</w:t>
      </w:r>
      <w:r>
        <w:rPr>
          <w:rFonts w:ascii="Arial" w:hAnsi="Arial" w:cs="Arial"/>
          <w:sz w:val="24"/>
          <w:szCs w:val="24"/>
        </w:rPr>
        <w:t>:</w:t>
      </w:r>
    </w:p>
    <w:p w14:paraId="383088B2" w14:textId="73A059C1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</w:p>
    <w:p w14:paraId="38F8D554" w14:textId="77777777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313C03">
        <w:rPr>
          <w:rFonts w:ascii="Arial" w:hAnsi="Arial" w:cs="Arial"/>
          <w:i/>
          <w:iCs/>
          <w:sz w:val="24"/>
          <w:szCs w:val="24"/>
        </w:rPr>
        <w:t>Stanowisko B:</w:t>
      </w:r>
    </w:p>
    <w:p w14:paraId="19814927" w14:textId="77777777" w:rsid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Poz.1</w:t>
      </w:r>
      <w:r>
        <w:rPr>
          <w:rFonts w:ascii="Arial" w:hAnsi="Arial" w:cs="Arial"/>
          <w:sz w:val="24"/>
          <w:szCs w:val="24"/>
        </w:rPr>
        <w:t>:</w:t>
      </w:r>
    </w:p>
    <w:p w14:paraId="0FE015E4" w14:textId="77777777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</w:p>
    <w:p w14:paraId="22B49290" w14:textId="77777777" w:rsid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Poz.2</w:t>
      </w:r>
      <w:r>
        <w:rPr>
          <w:rFonts w:ascii="Arial" w:hAnsi="Arial" w:cs="Arial"/>
          <w:sz w:val="24"/>
          <w:szCs w:val="24"/>
        </w:rPr>
        <w:t>:</w:t>
      </w:r>
    </w:p>
    <w:p w14:paraId="046763C6" w14:textId="77777777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</w:p>
    <w:p w14:paraId="0D6B6505" w14:textId="77777777" w:rsid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Poz.3</w:t>
      </w:r>
      <w:r>
        <w:rPr>
          <w:rFonts w:ascii="Arial" w:hAnsi="Arial" w:cs="Arial"/>
          <w:sz w:val="24"/>
          <w:szCs w:val="24"/>
        </w:rPr>
        <w:t>:</w:t>
      </w:r>
    </w:p>
    <w:p w14:paraId="6C0F2C3B" w14:textId="61CC1311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</w:t>
      </w:r>
      <w:r w:rsidRPr="00313C03">
        <w:rPr>
          <w:rFonts w:ascii="Arial" w:hAnsi="Arial" w:cs="Arial"/>
          <w:sz w:val="24"/>
          <w:szCs w:val="24"/>
        </w:rPr>
        <w:lastRenderedPageBreak/>
        <w:t>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  <w:r w:rsidR="00732C05">
        <w:rPr>
          <w:rFonts w:ascii="Arial" w:hAnsi="Arial" w:cs="Arial"/>
          <w:sz w:val="24"/>
          <w:szCs w:val="24"/>
        </w:rPr>
        <w:t>.</w:t>
      </w:r>
    </w:p>
    <w:p w14:paraId="1D20D536" w14:textId="5E582715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</w:t>
      </w:r>
      <w:r>
        <w:rPr>
          <w:rFonts w:ascii="Arial" w:hAnsi="Arial" w:cs="Arial"/>
          <w:sz w:val="24"/>
          <w:szCs w:val="24"/>
        </w:rPr>
        <w:t>4:</w:t>
      </w:r>
      <w:r>
        <w:rPr>
          <w:rFonts w:ascii="Arial" w:hAnsi="Arial" w:cs="Arial"/>
          <w:sz w:val="24"/>
          <w:szCs w:val="24"/>
        </w:rPr>
        <w:br/>
      </w: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</w:t>
      </w:r>
      <w:r w:rsidR="00732C05">
        <w:rPr>
          <w:rFonts w:ascii="Arial" w:hAnsi="Arial" w:cs="Arial"/>
          <w:sz w:val="24"/>
          <w:szCs w:val="24"/>
        </w:rPr>
        <w:t>……….</w:t>
      </w:r>
      <w:r w:rsidRPr="00313C03">
        <w:rPr>
          <w:rFonts w:ascii="Arial" w:hAnsi="Arial" w:cs="Arial"/>
          <w:sz w:val="24"/>
          <w:szCs w:val="24"/>
        </w:rPr>
        <w:t>…</w:t>
      </w:r>
      <w:r w:rsidRPr="00313C03">
        <w:t xml:space="preserve"> </w:t>
      </w: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</w:t>
      </w:r>
      <w:r w:rsidR="00732C05">
        <w:rPr>
          <w:rFonts w:ascii="Arial" w:hAnsi="Arial" w:cs="Arial"/>
          <w:sz w:val="24"/>
          <w:szCs w:val="24"/>
        </w:rPr>
        <w:t>.</w:t>
      </w:r>
      <w:r w:rsidRPr="00313C03">
        <w:rPr>
          <w:rFonts w:ascii="Arial" w:hAnsi="Arial" w:cs="Arial"/>
          <w:sz w:val="24"/>
          <w:szCs w:val="24"/>
        </w:rPr>
        <w:t>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  <w:r w:rsidR="00732C05">
        <w:rPr>
          <w:rFonts w:ascii="Arial" w:hAnsi="Arial" w:cs="Arial"/>
          <w:sz w:val="24"/>
          <w:szCs w:val="24"/>
        </w:rPr>
        <w:t>.</w:t>
      </w:r>
    </w:p>
    <w:p w14:paraId="0FA0432D" w14:textId="77777777" w:rsid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Poz.5</w:t>
      </w:r>
      <w:r>
        <w:rPr>
          <w:rFonts w:ascii="Arial" w:hAnsi="Arial" w:cs="Arial"/>
          <w:sz w:val="24"/>
          <w:szCs w:val="24"/>
        </w:rPr>
        <w:t>:</w:t>
      </w:r>
    </w:p>
    <w:p w14:paraId="123DBE90" w14:textId="77777777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</w:p>
    <w:p w14:paraId="3CE296D3" w14:textId="6C98891C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BC0FF7B" w14:textId="77777777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Stanowisko C:</w:t>
      </w:r>
    </w:p>
    <w:p w14:paraId="36595686" w14:textId="77777777" w:rsid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Poz.1</w:t>
      </w:r>
      <w:r>
        <w:rPr>
          <w:rFonts w:ascii="Arial" w:hAnsi="Arial" w:cs="Arial"/>
          <w:sz w:val="24"/>
          <w:szCs w:val="24"/>
        </w:rPr>
        <w:t>:</w:t>
      </w:r>
    </w:p>
    <w:p w14:paraId="1C5913F2" w14:textId="77777777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</w:p>
    <w:p w14:paraId="65072955" w14:textId="77777777" w:rsidR="00C53920" w:rsidRDefault="00C53920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05EE669" w14:textId="1EE57D5D" w:rsid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lastRenderedPageBreak/>
        <w:t>Poz.2</w:t>
      </w:r>
      <w:r>
        <w:rPr>
          <w:rFonts w:ascii="Arial" w:hAnsi="Arial" w:cs="Arial"/>
          <w:sz w:val="24"/>
          <w:szCs w:val="24"/>
        </w:rPr>
        <w:t>:</w:t>
      </w:r>
    </w:p>
    <w:p w14:paraId="73BA0629" w14:textId="77777777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</w:p>
    <w:p w14:paraId="428B3FB1" w14:textId="77777777" w:rsid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Poz.3</w:t>
      </w:r>
      <w:r>
        <w:rPr>
          <w:rFonts w:ascii="Arial" w:hAnsi="Arial" w:cs="Arial"/>
          <w:sz w:val="24"/>
          <w:szCs w:val="24"/>
        </w:rPr>
        <w:t>:</w:t>
      </w:r>
    </w:p>
    <w:p w14:paraId="7317393F" w14:textId="77777777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</w:p>
    <w:p w14:paraId="5CFC1ED2" w14:textId="77777777" w:rsidR="00313C03" w:rsidRP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</w:t>
      </w:r>
      <w:r>
        <w:rPr>
          <w:rFonts w:ascii="Arial" w:hAnsi="Arial" w:cs="Arial"/>
          <w:sz w:val="24"/>
          <w:szCs w:val="24"/>
        </w:rPr>
        <w:t>4:</w:t>
      </w:r>
      <w:r>
        <w:rPr>
          <w:rFonts w:ascii="Arial" w:hAnsi="Arial" w:cs="Arial"/>
          <w:sz w:val="24"/>
          <w:szCs w:val="24"/>
        </w:rPr>
        <w:br/>
      </w: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</w:t>
      </w:r>
      <w:r w:rsidRPr="00313C03">
        <w:t xml:space="preserve"> </w:t>
      </w: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</w:p>
    <w:p w14:paraId="4F373EB9" w14:textId="77777777" w:rsidR="00313C03" w:rsidRDefault="00313C03" w:rsidP="000D317E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Poz.5</w:t>
      </w:r>
      <w:r>
        <w:rPr>
          <w:rFonts w:ascii="Arial" w:hAnsi="Arial" w:cs="Arial"/>
          <w:sz w:val="24"/>
          <w:szCs w:val="24"/>
        </w:rPr>
        <w:t>:</w:t>
      </w:r>
    </w:p>
    <w:p w14:paraId="40C2D1B1" w14:textId="7420220E" w:rsidR="00266C10" w:rsidRPr="00C53920" w:rsidRDefault="00313C03" w:rsidP="00C53920">
      <w:pPr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13C03">
        <w:rPr>
          <w:rFonts w:ascii="Arial" w:hAnsi="Arial" w:cs="Arial"/>
          <w:sz w:val="24"/>
          <w:szCs w:val="24"/>
        </w:rPr>
        <w:t>………………………………………………..………..………………………………………. 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..………..………………………………….………………………………………………………………..………..………………………………….…………………………………………………………..………..…………………………………………………..………..………………………………………. …………………………………………………………..………..……………………………</w:t>
      </w:r>
      <w:r w:rsidR="00C53920">
        <w:rPr>
          <w:rFonts w:ascii="Arial" w:hAnsi="Arial" w:cs="Arial"/>
          <w:sz w:val="24"/>
          <w:szCs w:val="24"/>
        </w:rPr>
        <w:t>.</w:t>
      </w:r>
    </w:p>
    <w:p w14:paraId="18FFE0C7" w14:textId="018AB15C" w:rsidR="006A502C" w:rsidRPr="000D317E" w:rsidRDefault="006A502C" w:rsidP="000D317E">
      <w:pPr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0D317E">
        <w:rPr>
          <w:rFonts w:ascii="Arial" w:hAnsi="Arial" w:cs="Arial"/>
          <w:bCs/>
          <w:lang w:eastAsia="pl-PL"/>
        </w:rPr>
        <w:lastRenderedPageBreak/>
        <w:t>6</w:t>
      </w:r>
      <w:r w:rsidRPr="000D317E">
        <w:rPr>
          <w:rFonts w:ascii="Arial" w:hAnsi="Arial" w:cs="Arial"/>
          <w:bCs/>
          <w:sz w:val="24"/>
          <w:szCs w:val="24"/>
          <w:lang w:eastAsia="pl-PL"/>
        </w:rPr>
        <w:t>. Proponowaną formą zabezpieczenia zwrotu refundacji</w:t>
      </w:r>
      <w:r w:rsidRPr="000D317E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A7221">
        <w:rPr>
          <w:rFonts w:ascii="Arial" w:hAnsi="Arial" w:cs="Arial"/>
          <w:i/>
          <w:iCs/>
          <w:sz w:val="24"/>
          <w:szCs w:val="24"/>
          <w:lang w:eastAsia="pl-PL"/>
        </w:rPr>
        <w:t xml:space="preserve">(właściwe </w:t>
      </w:r>
      <w:r w:rsidR="0033014D" w:rsidRPr="007A7221">
        <w:rPr>
          <w:rFonts w:ascii="Arial" w:hAnsi="Arial" w:cs="Arial"/>
          <w:i/>
          <w:iCs/>
          <w:sz w:val="24"/>
          <w:szCs w:val="24"/>
          <w:lang w:eastAsia="pl-PL"/>
        </w:rPr>
        <w:t>zaznaczyć X</w:t>
      </w:r>
      <w:r w:rsidRPr="007A7221">
        <w:rPr>
          <w:rFonts w:ascii="Arial" w:hAnsi="Arial" w:cs="Arial"/>
          <w:i/>
          <w:iCs/>
          <w:sz w:val="24"/>
          <w:szCs w:val="24"/>
          <w:lang w:eastAsia="pl-PL"/>
        </w:rPr>
        <w:t>)</w:t>
      </w:r>
      <w:r w:rsidRPr="000D317E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1871DC43" w14:textId="77777777" w:rsidR="006A502C" w:rsidRPr="00D82593" w:rsidRDefault="006A502C" w:rsidP="000D317E">
      <w:pPr>
        <w:spacing w:line="276" w:lineRule="auto"/>
        <w:ind w:left="420"/>
        <w:rPr>
          <w:rFonts w:ascii="Arial" w:hAnsi="Arial" w:cs="Arial"/>
          <w:sz w:val="24"/>
          <w:szCs w:val="24"/>
          <w:lang w:eastAsia="pl-PL"/>
        </w:rPr>
      </w:pPr>
      <w:r w:rsidRPr="000D317E">
        <w:rPr>
          <w:rFonts w:ascii="Arial" w:hAnsi="Arial" w:cs="Arial"/>
          <w:sz w:val="24"/>
          <w:szCs w:val="24"/>
          <w:lang w:eastAsia="pl-PL"/>
        </w:rPr>
        <w:sym w:font="Symbol" w:char="F0F0"/>
      </w:r>
      <w:r w:rsidRPr="000D317E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D82593">
        <w:rPr>
          <w:rFonts w:ascii="Arial" w:hAnsi="Arial" w:cs="Arial"/>
          <w:sz w:val="24"/>
          <w:szCs w:val="24"/>
          <w:lang w:eastAsia="pl-PL"/>
        </w:rPr>
        <w:t xml:space="preserve">poręczenie, </w:t>
      </w:r>
    </w:p>
    <w:p w14:paraId="74241196" w14:textId="24BFDBCA" w:rsidR="002173DA" w:rsidRPr="00D82593" w:rsidRDefault="002173DA" w:rsidP="000D317E">
      <w:pPr>
        <w:spacing w:line="276" w:lineRule="auto"/>
        <w:ind w:left="420"/>
        <w:rPr>
          <w:rFonts w:ascii="Arial" w:hAnsi="Arial" w:cs="Arial"/>
          <w:sz w:val="24"/>
          <w:szCs w:val="24"/>
          <w:lang w:eastAsia="pl-PL"/>
        </w:rPr>
      </w:pPr>
      <w:r w:rsidRPr="00D82593">
        <w:rPr>
          <w:rFonts w:ascii="Arial" w:hAnsi="Arial" w:cs="Arial"/>
          <w:sz w:val="24"/>
          <w:szCs w:val="24"/>
          <w:lang w:eastAsia="pl-PL"/>
        </w:rPr>
        <w:sym w:font="Symbol" w:char="F0F0"/>
      </w:r>
      <w:r w:rsidRPr="00D82593">
        <w:rPr>
          <w:rFonts w:ascii="Arial" w:hAnsi="Arial" w:cs="Arial"/>
          <w:sz w:val="24"/>
          <w:szCs w:val="24"/>
          <w:lang w:eastAsia="pl-PL"/>
        </w:rPr>
        <w:t xml:space="preserve"> weksel in blanco,</w:t>
      </w:r>
    </w:p>
    <w:p w14:paraId="1D81B660" w14:textId="77777777" w:rsidR="002173DA" w:rsidRPr="00D82593" w:rsidRDefault="002173DA" w:rsidP="002173DA">
      <w:pPr>
        <w:spacing w:line="276" w:lineRule="auto"/>
        <w:ind w:left="420"/>
        <w:rPr>
          <w:rFonts w:ascii="Arial" w:hAnsi="Arial" w:cs="Arial"/>
          <w:sz w:val="24"/>
          <w:szCs w:val="24"/>
          <w:lang w:eastAsia="pl-PL"/>
        </w:rPr>
      </w:pPr>
      <w:r w:rsidRPr="00D82593">
        <w:rPr>
          <w:rFonts w:ascii="Arial" w:hAnsi="Arial" w:cs="Arial"/>
          <w:sz w:val="24"/>
          <w:szCs w:val="24"/>
          <w:lang w:eastAsia="pl-PL"/>
        </w:rPr>
        <w:sym w:font="Symbol" w:char="F0F0"/>
      </w:r>
      <w:r w:rsidRPr="00D82593">
        <w:rPr>
          <w:rFonts w:ascii="Arial" w:hAnsi="Arial" w:cs="Arial"/>
          <w:sz w:val="24"/>
          <w:szCs w:val="24"/>
          <w:lang w:eastAsia="pl-PL"/>
        </w:rPr>
        <w:t xml:space="preserve"> weksel z poręczeniem wekslowym (</w:t>
      </w:r>
      <w:proofErr w:type="spellStart"/>
      <w:r w:rsidRPr="00D82593">
        <w:rPr>
          <w:rFonts w:ascii="Arial" w:hAnsi="Arial" w:cs="Arial"/>
          <w:sz w:val="24"/>
          <w:szCs w:val="24"/>
          <w:lang w:eastAsia="pl-PL"/>
        </w:rPr>
        <w:t>aval</w:t>
      </w:r>
      <w:proofErr w:type="spellEnd"/>
      <w:r w:rsidRPr="00D82593">
        <w:rPr>
          <w:rFonts w:ascii="Arial" w:hAnsi="Arial" w:cs="Arial"/>
          <w:sz w:val="24"/>
          <w:szCs w:val="24"/>
          <w:lang w:eastAsia="pl-PL"/>
        </w:rPr>
        <w:t xml:space="preserve">), </w:t>
      </w:r>
    </w:p>
    <w:p w14:paraId="4A759FD6" w14:textId="0D4856D5" w:rsidR="002173DA" w:rsidRPr="00D82593" w:rsidRDefault="002173DA" w:rsidP="002173DA">
      <w:pPr>
        <w:spacing w:line="276" w:lineRule="auto"/>
        <w:ind w:left="420"/>
        <w:rPr>
          <w:rFonts w:ascii="Arial" w:hAnsi="Arial" w:cs="Arial"/>
          <w:sz w:val="24"/>
          <w:szCs w:val="24"/>
          <w:lang w:eastAsia="pl-PL"/>
        </w:rPr>
      </w:pPr>
      <w:r w:rsidRPr="00D82593">
        <w:rPr>
          <w:rFonts w:ascii="Arial" w:hAnsi="Arial" w:cs="Arial"/>
          <w:sz w:val="24"/>
          <w:szCs w:val="24"/>
          <w:lang w:eastAsia="pl-PL"/>
        </w:rPr>
        <w:sym w:font="Symbol" w:char="F0F0"/>
      </w:r>
      <w:r w:rsidRPr="00D82593">
        <w:rPr>
          <w:rFonts w:ascii="Arial" w:hAnsi="Arial" w:cs="Arial"/>
          <w:sz w:val="24"/>
          <w:szCs w:val="24"/>
          <w:lang w:eastAsia="pl-PL"/>
        </w:rPr>
        <w:t xml:space="preserve"> gwarancja bankowa, </w:t>
      </w:r>
    </w:p>
    <w:p w14:paraId="631BC709" w14:textId="77777777" w:rsidR="006A502C" w:rsidRPr="00D82593" w:rsidRDefault="006A502C" w:rsidP="000D317E">
      <w:pPr>
        <w:spacing w:line="276" w:lineRule="auto"/>
        <w:ind w:left="420"/>
        <w:rPr>
          <w:rFonts w:ascii="Arial" w:hAnsi="Arial" w:cs="Arial"/>
          <w:sz w:val="24"/>
          <w:szCs w:val="24"/>
          <w:lang w:eastAsia="pl-PL"/>
        </w:rPr>
      </w:pPr>
      <w:r w:rsidRPr="00D82593">
        <w:rPr>
          <w:rFonts w:ascii="Arial" w:hAnsi="Arial" w:cs="Arial"/>
          <w:sz w:val="24"/>
          <w:szCs w:val="24"/>
          <w:lang w:eastAsia="pl-PL"/>
        </w:rPr>
        <w:sym w:font="Symbol" w:char="F0F0"/>
      </w:r>
      <w:r w:rsidRPr="00D82593">
        <w:rPr>
          <w:rFonts w:ascii="Arial" w:hAnsi="Arial" w:cs="Arial"/>
          <w:sz w:val="24"/>
          <w:szCs w:val="24"/>
          <w:lang w:eastAsia="pl-PL"/>
        </w:rPr>
        <w:t xml:space="preserve"> zastaw rejestrowy na prawach lub rzeczach, </w:t>
      </w:r>
    </w:p>
    <w:p w14:paraId="18CD32FC" w14:textId="5AF2B099" w:rsidR="002173DA" w:rsidRPr="00D82593" w:rsidRDefault="002173DA" w:rsidP="002173DA">
      <w:pPr>
        <w:spacing w:line="276" w:lineRule="auto"/>
        <w:ind w:left="420"/>
        <w:rPr>
          <w:rFonts w:ascii="Arial" w:hAnsi="Arial" w:cs="Arial"/>
          <w:sz w:val="24"/>
          <w:szCs w:val="24"/>
          <w:lang w:eastAsia="pl-PL"/>
        </w:rPr>
      </w:pPr>
      <w:r w:rsidRPr="00D82593">
        <w:rPr>
          <w:rFonts w:ascii="Arial" w:hAnsi="Arial" w:cs="Arial"/>
          <w:sz w:val="24"/>
          <w:szCs w:val="24"/>
          <w:lang w:eastAsia="pl-PL"/>
        </w:rPr>
        <w:sym w:font="Symbol" w:char="F0F0"/>
      </w:r>
      <w:r w:rsidRPr="00D82593">
        <w:rPr>
          <w:rFonts w:ascii="Arial" w:hAnsi="Arial" w:cs="Arial"/>
          <w:sz w:val="24"/>
          <w:szCs w:val="24"/>
          <w:lang w:eastAsia="pl-PL"/>
        </w:rPr>
        <w:t xml:space="preserve"> blokada środków zgromadzonych na rachunku płatniczym, </w:t>
      </w:r>
    </w:p>
    <w:p w14:paraId="68C75982" w14:textId="77777777" w:rsidR="002173DA" w:rsidRPr="00D82593" w:rsidRDefault="006A502C" w:rsidP="002173DA">
      <w:pPr>
        <w:spacing w:line="276" w:lineRule="auto"/>
        <w:ind w:left="420"/>
        <w:rPr>
          <w:rFonts w:ascii="Arial" w:hAnsi="Arial" w:cs="Arial"/>
          <w:sz w:val="24"/>
          <w:szCs w:val="24"/>
          <w:lang w:eastAsia="pl-PL"/>
        </w:rPr>
      </w:pPr>
      <w:r w:rsidRPr="00D82593">
        <w:rPr>
          <w:rFonts w:ascii="Arial" w:hAnsi="Arial" w:cs="Arial"/>
          <w:sz w:val="24"/>
          <w:szCs w:val="24"/>
          <w:lang w:eastAsia="pl-PL"/>
        </w:rPr>
        <w:sym w:font="Symbol" w:char="F0F0"/>
      </w:r>
      <w:r w:rsidRPr="00D82593">
        <w:rPr>
          <w:rFonts w:ascii="Arial" w:hAnsi="Arial" w:cs="Arial"/>
          <w:sz w:val="24"/>
          <w:szCs w:val="24"/>
          <w:lang w:eastAsia="pl-PL"/>
        </w:rPr>
        <w:t xml:space="preserve"> akt notarialny o poddaniu się egzekucji przez dłużnika </w:t>
      </w:r>
    </w:p>
    <w:p w14:paraId="295D7633" w14:textId="77777777" w:rsidR="00466E07" w:rsidRDefault="004F29B0" w:rsidP="00466E07">
      <w:pPr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bookmarkStart w:id="5" w:name="_Hlk218770686"/>
      <w:r w:rsidRPr="00D82593">
        <w:rPr>
          <w:rFonts w:ascii="Arial" w:hAnsi="Arial" w:cs="Arial"/>
          <w:bCs/>
          <w:sz w:val="24"/>
          <w:szCs w:val="24"/>
          <w:lang w:eastAsia="pl-PL"/>
        </w:rPr>
        <w:t xml:space="preserve">Przy zabezpieczeniu w formie weksla in blanco albo aktu notarialnego o poddaniu się egzekucji </w:t>
      </w:r>
      <w:r w:rsidRPr="00D82593">
        <w:rPr>
          <w:rFonts w:ascii="Arial" w:hAnsi="Arial" w:cs="Arial"/>
          <w:b/>
          <w:sz w:val="24"/>
          <w:szCs w:val="24"/>
          <w:lang w:eastAsia="pl-PL"/>
        </w:rPr>
        <w:t>konieczne jest ustanowienie dodatkowego zabezpieczenia w formie określonej w par. 10 ust 1 pkt 1 i 3-6</w:t>
      </w:r>
      <w:r w:rsidRPr="00D82593">
        <w:rPr>
          <w:rFonts w:ascii="Arial" w:hAnsi="Arial" w:cs="Arial"/>
          <w:bCs/>
          <w:sz w:val="24"/>
          <w:szCs w:val="24"/>
          <w:lang w:eastAsia="pl-PL"/>
        </w:rPr>
        <w:t xml:space="preserve"> rozporządzenia </w:t>
      </w:r>
      <w:proofErr w:type="spellStart"/>
      <w:r w:rsidRPr="00D82593">
        <w:rPr>
          <w:rFonts w:ascii="Arial" w:hAnsi="Arial" w:cs="Arial"/>
          <w:bCs/>
          <w:sz w:val="24"/>
          <w:szCs w:val="24"/>
          <w:lang w:eastAsia="pl-PL"/>
        </w:rPr>
        <w:t>MRPiPS</w:t>
      </w:r>
      <w:proofErr w:type="spellEnd"/>
      <w:r w:rsidRPr="00D82593">
        <w:rPr>
          <w:rFonts w:ascii="Arial" w:hAnsi="Arial" w:cs="Arial"/>
          <w:bCs/>
          <w:sz w:val="24"/>
          <w:szCs w:val="24"/>
          <w:lang w:eastAsia="pl-PL"/>
        </w:rPr>
        <w:t xml:space="preserve"> z dnia 21 listopada 2025 r. </w:t>
      </w:r>
      <w:r w:rsidR="00D82593" w:rsidRPr="00D82593">
        <w:rPr>
          <w:rFonts w:ascii="Arial" w:hAnsi="Arial" w:cs="Arial"/>
          <w:sz w:val="24"/>
          <w:szCs w:val="24"/>
          <w:lang w:eastAsia="pl-PL"/>
        </w:rPr>
        <w:t>w sprawie wniosków i realizacji umów o dofinansowanie podjęcia działalności gospodarczej oraz o refundację kosztów wyposażenia lub doposażenia stanowiska pracy</w:t>
      </w:r>
      <w:r w:rsidRPr="00D82593">
        <w:rPr>
          <w:rFonts w:ascii="Arial" w:hAnsi="Arial" w:cs="Arial"/>
          <w:bCs/>
          <w:sz w:val="24"/>
          <w:szCs w:val="24"/>
          <w:lang w:eastAsia="pl-PL"/>
        </w:rPr>
        <w:t xml:space="preserve">. </w:t>
      </w:r>
    </w:p>
    <w:p w14:paraId="7F82AEE0" w14:textId="259E5B99" w:rsidR="00466E07" w:rsidRDefault="004F29B0" w:rsidP="007A7221">
      <w:pPr>
        <w:spacing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D82593">
        <w:rPr>
          <w:rFonts w:ascii="Arial" w:hAnsi="Arial" w:cs="Arial"/>
          <w:bCs/>
          <w:sz w:val="24"/>
          <w:szCs w:val="24"/>
          <w:lang w:eastAsia="pl-PL"/>
        </w:rPr>
        <w:t xml:space="preserve">Brak jest prawnej możliwości łączenia zabezpieczenia w formie weksla in blanco </w:t>
      </w:r>
      <w:r w:rsidR="004417AB">
        <w:rPr>
          <w:rFonts w:ascii="Arial" w:hAnsi="Arial" w:cs="Arial"/>
          <w:bCs/>
          <w:sz w:val="24"/>
          <w:szCs w:val="24"/>
          <w:lang w:eastAsia="pl-PL"/>
        </w:rPr>
        <w:br/>
      </w:r>
      <w:r w:rsidRPr="00D82593">
        <w:rPr>
          <w:rFonts w:ascii="Arial" w:hAnsi="Arial" w:cs="Arial"/>
          <w:bCs/>
          <w:sz w:val="24"/>
          <w:szCs w:val="24"/>
          <w:lang w:eastAsia="pl-PL"/>
        </w:rPr>
        <w:t>z aktem notarialnym o poddaniu się egzekucji.</w:t>
      </w:r>
      <w:bookmarkEnd w:id="5"/>
    </w:p>
    <w:p w14:paraId="3678EFE6" w14:textId="727892B1" w:rsidR="006A502C" w:rsidRPr="004F29B0" w:rsidRDefault="006A502C" w:rsidP="007A7221">
      <w:pPr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4F29B0">
        <w:rPr>
          <w:rFonts w:ascii="Arial" w:hAnsi="Arial" w:cs="Arial"/>
          <w:bCs/>
          <w:sz w:val="24"/>
          <w:szCs w:val="24"/>
          <w:lang w:eastAsia="pl-PL"/>
        </w:rPr>
        <w:t>Wybór formy zabezpieczenia skutkuje koniecznością złożenia oświadczenia</w:t>
      </w:r>
      <w:r w:rsidRPr="006A502C">
        <w:rPr>
          <w:rFonts w:ascii="Arial" w:hAnsi="Arial" w:cs="Arial"/>
          <w:b/>
          <w:i/>
          <w:iCs/>
          <w:sz w:val="24"/>
          <w:szCs w:val="24"/>
          <w:lang w:eastAsia="pl-PL"/>
        </w:rPr>
        <w:t xml:space="preserve"> </w:t>
      </w:r>
      <w:r w:rsidRPr="004F29B0">
        <w:rPr>
          <w:rFonts w:ascii="Arial" w:hAnsi="Arial" w:cs="Arial"/>
          <w:b/>
          <w:sz w:val="24"/>
          <w:szCs w:val="24"/>
          <w:lang w:eastAsia="pl-PL"/>
        </w:rPr>
        <w:t xml:space="preserve">załącznika nr </w:t>
      </w:r>
      <w:r w:rsidR="004417AB">
        <w:rPr>
          <w:rFonts w:ascii="Arial" w:hAnsi="Arial" w:cs="Arial"/>
          <w:b/>
          <w:sz w:val="24"/>
          <w:szCs w:val="24"/>
          <w:lang w:eastAsia="pl-PL"/>
        </w:rPr>
        <w:t>4</w:t>
      </w:r>
    </w:p>
    <w:p w14:paraId="05451F61" w14:textId="77777777" w:rsidR="0026243E" w:rsidRDefault="00DE7EC6" w:rsidP="00D82593">
      <w:pPr>
        <w:spacing w:after="0" w:line="276" w:lineRule="auto"/>
        <w:ind w:left="4248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</w:p>
    <w:p w14:paraId="4C5992ED" w14:textId="77777777" w:rsidR="0026243E" w:rsidRDefault="0026243E" w:rsidP="00D82593">
      <w:pPr>
        <w:spacing w:after="0" w:line="276" w:lineRule="auto"/>
        <w:ind w:left="4248"/>
        <w:rPr>
          <w:rFonts w:ascii="Arial" w:hAnsi="Arial" w:cs="Arial"/>
          <w:sz w:val="24"/>
          <w:szCs w:val="24"/>
        </w:rPr>
      </w:pPr>
    </w:p>
    <w:p w14:paraId="2BAB287B" w14:textId="77777777" w:rsidR="0026243E" w:rsidRDefault="0026243E" w:rsidP="00D82593">
      <w:pPr>
        <w:spacing w:after="0" w:line="276" w:lineRule="auto"/>
        <w:ind w:left="4248"/>
        <w:rPr>
          <w:rFonts w:ascii="Arial" w:hAnsi="Arial" w:cs="Arial"/>
          <w:sz w:val="24"/>
          <w:szCs w:val="24"/>
        </w:rPr>
      </w:pPr>
    </w:p>
    <w:p w14:paraId="2E191783" w14:textId="23666E88" w:rsidR="00131CE0" w:rsidRDefault="00DE7EC6" w:rsidP="00D82593">
      <w:pPr>
        <w:spacing w:after="0" w:line="276" w:lineRule="auto"/>
        <w:ind w:left="4248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…….......…………………………………...</w:t>
      </w:r>
    </w:p>
    <w:p w14:paraId="4D26565B" w14:textId="77777777" w:rsidR="00D82593" w:rsidRDefault="00D82593" w:rsidP="00D82593">
      <w:pPr>
        <w:spacing w:after="0" w:line="276" w:lineRule="auto"/>
        <w:ind w:left="424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</w:t>
      </w:r>
      <w:r w:rsidR="00DE7EC6" w:rsidRPr="00D82593">
        <w:rPr>
          <w:rFonts w:ascii="Arial" w:hAnsi="Arial" w:cs="Arial"/>
          <w:sz w:val="18"/>
          <w:szCs w:val="18"/>
        </w:rPr>
        <w:t xml:space="preserve">(Data, podpis i pieczęć Wnioskodawcy lub osoby </w:t>
      </w:r>
      <w:r>
        <w:rPr>
          <w:rFonts w:ascii="Arial" w:hAnsi="Arial" w:cs="Arial"/>
          <w:sz w:val="18"/>
          <w:szCs w:val="18"/>
        </w:rPr>
        <w:t xml:space="preserve">                   </w:t>
      </w:r>
    </w:p>
    <w:p w14:paraId="10513990" w14:textId="0E40532F" w:rsidR="003346CA" w:rsidRDefault="00D82593" w:rsidP="00D82593">
      <w:pPr>
        <w:spacing w:after="0" w:line="276" w:lineRule="auto"/>
        <w:ind w:left="424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DE7EC6" w:rsidRPr="00D82593">
        <w:rPr>
          <w:rFonts w:ascii="Arial" w:hAnsi="Arial" w:cs="Arial"/>
          <w:sz w:val="18"/>
          <w:szCs w:val="18"/>
        </w:rPr>
        <w:t>uprawnionej do jego reprezentowania)</w:t>
      </w:r>
    </w:p>
    <w:p w14:paraId="018E74D4" w14:textId="77777777" w:rsidR="00D82593" w:rsidRPr="00D82593" w:rsidRDefault="00D82593" w:rsidP="00D82593">
      <w:pPr>
        <w:spacing w:after="0" w:line="276" w:lineRule="auto"/>
        <w:ind w:left="4248"/>
        <w:rPr>
          <w:rFonts w:ascii="Arial" w:hAnsi="Arial" w:cs="Arial"/>
          <w:sz w:val="18"/>
          <w:szCs w:val="18"/>
        </w:rPr>
      </w:pPr>
    </w:p>
    <w:p w14:paraId="75C76FF2" w14:textId="329F427B" w:rsidR="00722725" w:rsidRPr="00D82593" w:rsidRDefault="00722725" w:rsidP="00722725">
      <w:pPr>
        <w:spacing w:line="276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D82593">
        <w:rPr>
          <w:rFonts w:ascii="Arial" w:hAnsi="Arial" w:cs="Arial"/>
          <w:sz w:val="24"/>
          <w:szCs w:val="24"/>
        </w:rPr>
        <w:t>Mając na uwadze treść Rozporządzenia Parlamentu Europejskiego i Rady (UE)2016/679 z dnia 27 kwietnia 2016</w:t>
      </w:r>
      <w:r w:rsidR="00D82593">
        <w:rPr>
          <w:rFonts w:ascii="Arial" w:hAnsi="Arial" w:cs="Arial"/>
          <w:sz w:val="24"/>
          <w:szCs w:val="24"/>
        </w:rPr>
        <w:t xml:space="preserve"> </w:t>
      </w:r>
      <w:r w:rsidRPr="00D82593">
        <w:rPr>
          <w:rFonts w:ascii="Arial" w:hAnsi="Arial" w:cs="Arial"/>
          <w:sz w:val="24"/>
          <w:szCs w:val="24"/>
        </w:rPr>
        <w:t xml:space="preserve">r. w sprawie ochrony osób fizycznych </w:t>
      </w:r>
      <w:r w:rsidR="00D82593">
        <w:rPr>
          <w:rFonts w:ascii="Arial" w:hAnsi="Arial" w:cs="Arial"/>
          <w:sz w:val="24"/>
          <w:szCs w:val="24"/>
        </w:rPr>
        <w:br/>
      </w:r>
      <w:r w:rsidRPr="00D82593">
        <w:rPr>
          <w:rFonts w:ascii="Arial" w:hAnsi="Arial" w:cs="Arial"/>
          <w:sz w:val="24"/>
          <w:szCs w:val="24"/>
        </w:rPr>
        <w:t xml:space="preserve">w związku z przetwarzaniem danych osobowych i w sprawie swobodnego przepływu takich danych oraz uchylenia dyrektywy 95/46/WE (ogólne rozporządzenie </w:t>
      </w:r>
      <w:r w:rsidRPr="00D82593">
        <w:rPr>
          <w:rFonts w:ascii="Arial" w:hAnsi="Arial" w:cs="Arial"/>
          <w:sz w:val="24"/>
          <w:szCs w:val="24"/>
        </w:rPr>
        <w:br/>
        <w:t>o ochronie danych) (</w:t>
      </w:r>
      <w:proofErr w:type="spellStart"/>
      <w:r w:rsidRPr="00D82593">
        <w:rPr>
          <w:rFonts w:ascii="Arial" w:hAnsi="Arial" w:cs="Arial"/>
          <w:sz w:val="24"/>
          <w:szCs w:val="24"/>
        </w:rPr>
        <w:t>Dz.Urz</w:t>
      </w:r>
      <w:proofErr w:type="spellEnd"/>
      <w:r w:rsidRPr="00D82593">
        <w:rPr>
          <w:rFonts w:ascii="Arial" w:hAnsi="Arial" w:cs="Arial"/>
          <w:sz w:val="24"/>
          <w:szCs w:val="24"/>
        </w:rPr>
        <w:t xml:space="preserve">. UE L 119 z 4.05.2016), dane osobowe zawarte </w:t>
      </w:r>
      <w:r w:rsidRPr="00D82593">
        <w:rPr>
          <w:rFonts w:ascii="Arial" w:hAnsi="Arial" w:cs="Arial"/>
          <w:sz w:val="24"/>
          <w:szCs w:val="24"/>
        </w:rPr>
        <w:br/>
        <w:t>w niniejszym wniosku zostają udostępnione przez Powiatowy Urząd Pracy w Płońsku wyłącznie w celu realizacji jego postanowień. Urząd zobowiązuje się do wdrożenia odpowiednich środków technicznych i organizacyjnych, by bezpieczeństwo udostępnionych danych spełniało wymogi powyższego rozporządzenia i chroniło prawa osób, których dane dotyczą</w:t>
      </w:r>
      <w:r w:rsidRPr="00D82593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59601AC2" w14:textId="64A05A16" w:rsidR="00BA0392" w:rsidRPr="00F27C83" w:rsidRDefault="00BA0392" w:rsidP="000D317E">
      <w:pPr>
        <w:pStyle w:val="Bezodstpw"/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6" w:name="_Hlk201927329"/>
      <w:r w:rsidRPr="00F27C83">
        <w:rPr>
          <w:rFonts w:ascii="Arial" w:hAnsi="Arial" w:cs="Arial"/>
          <w:b/>
          <w:bCs/>
          <w:sz w:val="24"/>
          <w:szCs w:val="24"/>
        </w:rPr>
        <w:lastRenderedPageBreak/>
        <w:t>Klauzula informacyjna w związku z wnioskiem o refundację kosztów wyposażenia lub doposażenia stanowiska pracy</w:t>
      </w:r>
    </w:p>
    <w:p w14:paraId="56EF662F" w14:textId="13997F97" w:rsidR="00BA0392" w:rsidRPr="00F27C83" w:rsidRDefault="00BA0392" w:rsidP="000D317E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Zgodnie z art. 13 ust. 1 i 2 i art. 14 rozporządzenia Parlamentu Europejskiego i Rady (UE) 2016/679 z 27.04.2016 r. w sprawie ochrony osób fizycznych w związku </w:t>
      </w:r>
      <w:r w:rsidR="005653B5">
        <w:rPr>
          <w:rFonts w:ascii="Arial" w:hAnsi="Arial" w:cs="Arial"/>
          <w:sz w:val="24"/>
          <w:szCs w:val="24"/>
        </w:rPr>
        <w:br/>
      </w:r>
      <w:r w:rsidRPr="00F27C83">
        <w:rPr>
          <w:rFonts w:ascii="Arial" w:hAnsi="Arial" w:cs="Arial"/>
          <w:sz w:val="24"/>
          <w:szCs w:val="24"/>
        </w:rPr>
        <w:t>z przetwarzaniem danych osobowych i w sprawie swobodnego przepływu takich danych oraz uchylenia dyrektywy 95/46/WE (ogólne rozporządzenie o ochronie danych)</w:t>
      </w:r>
      <w:r w:rsidR="001616FA">
        <w:rPr>
          <w:rFonts w:ascii="Arial" w:hAnsi="Arial" w:cs="Arial"/>
          <w:sz w:val="24"/>
          <w:szCs w:val="24"/>
        </w:rPr>
        <w:t xml:space="preserve"> </w:t>
      </w:r>
      <w:r w:rsidRPr="00F27C83">
        <w:rPr>
          <w:rFonts w:ascii="Arial" w:hAnsi="Arial" w:cs="Arial"/>
          <w:sz w:val="24"/>
          <w:szCs w:val="24"/>
        </w:rPr>
        <w:t xml:space="preserve">– dalej RODO, w związku z art. 88 ustawy o zasadach </w:t>
      </w:r>
      <w:r w:rsidR="007C350B" w:rsidRPr="00F27C83">
        <w:rPr>
          <w:rFonts w:ascii="Arial" w:hAnsi="Arial" w:cs="Arial"/>
          <w:sz w:val="24"/>
          <w:szCs w:val="24"/>
        </w:rPr>
        <w:t xml:space="preserve">realizacji zadań finansowanych </w:t>
      </w:r>
      <w:r w:rsidRPr="00F27C83">
        <w:rPr>
          <w:rFonts w:ascii="Arial" w:hAnsi="Arial" w:cs="Arial"/>
          <w:sz w:val="24"/>
          <w:szCs w:val="24"/>
        </w:rPr>
        <w:t>ze środków europejskich w perspektywie finansowej 2021-2027 informuję, iż:</w:t>
      </w:r>
    </w:p>
    <w:p w14:paraId="392FED85" w14:textId="6049FCEC" w:rsidR="00BA0392" w:rsidRPr="00F27C83" w:rsidRDefault="00BA0392">
      <w:pPr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F27C83">
        <w:rPr>
          <w:rFonts w:ascii="Arial" w:eastAsia="Calibri" w:hAnsi="Arial" w:cs="Arial"/>
          <w:sz w:val="24"/>
          <w:szCs w:val="24"/>
        </w:rPr>
        <w:t xml:space="preserve">Administratorem Pani/Pana danych osobowych jest Powiatowy Urząd Pracy </w:t>
      </w:r>
      <w:r w:rsidRPr="00F27C83">
        <w:rPr>
          <w:rFonts w:ascii="Arial" w:eastAsia="Calibri" w:hAnsi="Arial" w:cs="Arial"/>
          <w:sz w:val="24"/>
          <w:szCs w:val="24"/>
        </w:rPr>
        <w:br/>
        <w:t>w Płońsku z siedzibą w Płońsku (09-100 Płońsk ul. Wolności 12)</w:t>
      </w:r>
      <w:r w:rsidR="00131CE0">
        <w:rPr>
          <w:rFonts w:ascii="Arial" w:eastAsia="Calibri" w:hAnsi="Arial" w:cs="Arial"/>
          <w:sz w:val="24"/>
          <w:szCs w:val="24"/>
        </w:rPr>
        <w:t xml:space="preserve"> </w:t>
      </w:r>
      <w:r w:rsidRPr="00F27C83">
        <w:rPr>
          <w:rFonts w:ascii="Arial" w:eastAsia="Calibri" w:hAnsi="Arial" w:cs="Arial"/>
          <w:sz w:val="24"/>
          <w:szCs w:val="24"/>
        </w:rPr>
        <w:t>reprezentowany przez Dyrektora Urzędu.</w:t>
      </w:r>
    </w:p>
    <w:p w14:paraId="7EB7D5FD" w14:textId="161A22A6" w:rsidR="00BA0392" w:rsidRPr="00F27C83" w:rsidRDefault="00BA0392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F27C83">
        <w:rPr>
          <w:rFonts w:ascii="Arial" w:eastAsia="Calibri" w:hAnsi="Arial" w:cs="Arial"/>
          <w:sz w:val="24"/>
          <w:szCs w:val="24"/>
        </w:rPr>
        <w:t xml:space="preserve">W urzędzie został powołany Inspektor Ochrony Danych. Można się z nim skontaktować elektronicznie: iod@pupplonsk.org.pl lub listownie </w:t>
      </w:r>
      <w:r w:rsidR="007C1B40">
        <w:rPr>
          <w:rFonts w:ascii="Arial" w:eastAsia="Calibri" w:hAnsi="Arial" w:cs="Arial"/>
          <w:sz w:val="24"/>
          <w:szCs w:val="24"/>
        </w:rPr>
        <w:t>–</w:t>
      </w:r>
      <w:r w:rsidRPr="00F27C83">
        <w:rPr>
          <w:rFonts w:ascii="Arial" w:eastAsia="Calibri" w:hAnsi="Arial" w:cs="Arial"/>
          <w:sz w:val="24"/>
          <w:szCs w:val="24"/>
        </w:rPr>
        <w:t xml:space="preserve"> Powiatowy Urząd Pracy w Płońsku, 09-100 Płońsk ul. Wolności 12, z dopiskiem „Inspektor Ochrony Danych”.</w:t>
      </w:r>
    </w:p>
    <w:p w14:paraId="6D994078" w14:textId="06642B89" w:rsidR="00BA0392" w:rsidRPr="00F27C83" w:rsidRDefault="00BA0392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F27C83">
        <w:rPr>
          <w:rFonts w:ascii="Arial" w:hAnsi="Arial" w:cs="Arial"/>
          <w:sz w:val="24"/>
          <w:szCs w:val="24"/>
        </w:rPr>
        <w:t xml:space="preserve">Pani/Pana dane osobowe przetwarzane będą w </w:t>
      </w:r>
      <w:r w:rsidR="007C350B" w:rsidRPr="00F27C83">
        <w:rPr>
          <w:rFonts w:ascii="Arial" w:hAnsi="Arial" w:cs="Arial"/>
          <w:sz w:val="24"/>
          <w:szCs w:val="24"/>
        </w:rPr>
        <w:t xml:space="preserve">oparciu m.in. o przepisy prawa </w:t>
      </w:r>
      <w:r w:rsidRPr="00F27C83">
        <w:rPr>
          <w:rFonts w:ascii="Arial" w:hAnsi="Arial" w:cs="Arial"/>
          <w:sz w:val="24"/>
          <w:szCs w:val="24"/>
        </w:rPr>
        <w:t xml:space="preserve">(art. 6 ust. 1 lit. c i art. 9 ust. 2 lit. g): </w:t>
      </w:r>
    </w:p>
    <w:p w14:paraId="2B4B3BA6" w14:textId="75956727" w:rsidR="00BA0392" w:rsidRPr="00F27C83" w:rsidRDefault="00BA0392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art. 6 ust. 1 lit. c) RODO w związku z realizacją obowiązku prawnego ciążącego na Administratorze, Pracy refundacji kosztów wyposażenia lub doposażenia stanowiska pracy; </w:t>
      </w:r>
    </w:p>
    <w:p w14:paraId="003C131E" w14:textId="22C63EC7" w:rsidR="00BA0392" w:rsidRPr="00F27C83" w:rsidRDefault="00BA0392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art. 6 ust. 1 lit. b) RODO (tj. przetwarzanie jest niezbędne do wykonania umowy, której stroną jest osoba, której dane dotyczą) w celu zawarcia </w:t>
      </w:r>
      <w:r w:rsidR="00D82593">
        <w:rPr>
          <w:rFonts w:ascii="Arial" w:hAnsi="Arial" w:cs="Arial"/>
          <w:sz w:val="24"/>
          <w:szCs w:val="24"/>
        </w:rPr>
        <w:br/>
      </w:r>
      <w:r w:rsidRPr="00F27C83">
        <w:rPr>
          <w:rFonts w:ascii="Arial" w:hAnsi="Arial" w:cs="Arial"/>
          <w:sz w:val="24"/>
          <w:szCs w:val="24"/>
        </w:rPr>
        <w:t>i wykonania umowy, w tym kontaktowania się w związku z jej realizacją;</w:t>
      </w:r>
    </w:p>
    <w:p w14:paraId="1BB62823" w14:textId="2A6326D2" w:rsidR="00BA0392" w:rsidRPr="00F27C83" w:rsidRDefault="00BA0392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w celu wypełnienia obowiązku prawnego ciążącego na administratorze, </w:t>
      </w:r>
      <w:r w:rsidR="00B62F4A">
        <w:rPr>
          <w:rFonts w:ascii="Arial" w:hAnsi="Arial" w:cs="Arial"/>
          <w:sz w:val="24"/>
          <w:szCs w:val="24"/>
        </w:rPr>
        <w:br/>
      </w:r>
      <w:r w:rsidRPr="00F27C83">
        <w:rPr>
          <w:rFonts w:ascii="Arial" w:hAnsi="Arial" w:cs="Arial"/>
          <w:sz w:val="24"/>
          <w:szCs w:val="24"/>
        </w:rPr>
        <w:t>w tym m.in. podatków, składek ZUS, archiwizowania da</w:t>
      </w:r>
      <w:r w:rsidR="007C350B" w:rsidRPr="00F27C83">
        <w:rPr>
          <w:rFonts w:ascii="Arial" w:hAnsi="Arial" w:cs="Arial"/>
          <w:sz w:val="24"/>
          <w:szCs w:val="24"/>
        </w:rPr>
        <w:t xml:space="preserve">nych </w:t>
      </w:r>
      <w:r w:rsidR="007C1B40">
        <w:rPr>
          <w:rFonts w:ascii="Arial" w:hAnsi="Arial" w:cs="Arial"/>
          <w:sz w:val="24"/>
          <w:szCs w:val="24"/>
        </w:rPr>
        <w:t>–</w:t>
      </w:r>
      <w:r w:rsidR="007C350B" w:rsidRPr="00F27C83">
        <w:rPr>
          <w:rFonts w:ascii="Arial" w:hAnsi="Arial" w:cs="Arial"/>
          <w:sz w:val="24"/>
          <w:szCs w:val="24"/>
        </w:rPr>
        <w:t xml:space="preserve"> zgodnie </w:t>
      </w:r>
      <w:r w:rsidR="00D82593">
        <w:rPr>
          <w:rFonts w:ascii="Arial" w:hAnsi="Arial" w:cs="Arial"/>
          <w:sz w:val="24"/>
          <w:szCs w:val="24"/>
        </w:rPr>
        <w:br/>
      </w:r>
      <w:r w:rsidR="007C350B" w:rsidRPr="00F27C83">
        <w:rPr>
          <w:rFonts w:ascii="Arial" w:hAnsi="Arial" w:cs="Arial"/>
          <w:sz w:val="24"/>
          <w:szCs w:val="24"/>
        </w:rPr>
        <w:t xml:space="preserve">z art. 6 ust. 1 </w:t>
      </w:r>
      <w:r w:rsidRPr="00F27C83">
        <w:rPr>
          <w:rFonts w:ascii="Arial" w:hAnsi="Arial" w:cs="Arial"/>
          <w:sz w:val="24"/>
          <w:szCs w:val="24"/>
        </w:rPr>
        <w:t>lit. c) RODO;</w:t>
      </w:r>
    </w:p>
    <w:p w14:paraId="362E9012" w14:textId="77777777" w:rsidR="00BA0392" w:rsidRPr="00F27C83" w:rsidRDefault="00BA0392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 w:val="24"/>
          <w:szCs w:val="24"/>
          <w:u w:val="single"/>
        </w:rPr>
      </w:pPr>
      <w:r w:rsidRPr="00F27C83">
        <w:rPr>
          <w:rFonts w:ascii="Arial" w:hAnsi="Arial" w:cs="Arial"/>
          <w:sz w:val="24"/>
          <w:szCs w:val="24"/>
        </w:rPr>
        <w:t>zgodnie z art. 6 ust. 1 lit c) RODO w celu wypełnienia obowiązku prawnego ciążącego na Administratorze, jako przedstawicielu jednostki finansów publicznych tj. dochodzenia roszczeń;</w:t>
      </w:r>
    </w:p>
    <w:p w14:paraId="0EC19662" w14:textId="6B9FD084" w:rsidR="00BA0392" w:rsidRPr="00F27C83" w:rsidRDefault="00BA0392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 w:val="24"/>
          <w:szCs w:val="24"/>
          <w:u w:val="single"/>
        </w:rPr>
      </w:pPr>
      <w:r w:rsidRPr="00F27C83">
        <w:rPr>
          <w:rFonts w:ascii="Arial" w:hAnsi="Arial" w:cs="Arial"/>
          <w:sz w:val="24"/>
          <w:szCs w:val="24"/>
        </w:rPr>
        <w:t xml:space="preserve">zgodnie z art. 6 ust. 1 lit. c) RODO w celach archiwalnych realizowanych </w:t>
      </w:r>
      <w:r w:rsidRPr="00F27C83">
        <w:rPr>
          <w:rFonts w:ascii="Arial" w:hAnsi="Arial" w:cs="Arial"/>
          <w:sz w:val="24"/>
          <w:szCs w:val="24"/>
        </w:rPr>
        <w:br/>
        <w:t>w interesie publicznym lub w ramach sprawowania władzy publicznej powierzonej Administratorowi dla prawnie uzasadnionego interesu zabezpieczenia informacji na wypadek prawnej potrzeby wykazania faktów;</w:t>
      </w:r>
    </w:p>
    <w:p w14:paraId="33B2E7E6" w14:textId="77777777" w:rsidR="00BA0392" w:rsidRPr="00F27C83" w:rsidRDefault="00BA0392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w związku z realizacją FEM 2021-2027, w szczególności w celu monitorowania, sprawozdawczości, komunikacji, publikacji, ewaluacji, zarządzania finansowego, weryfikacji i audytów oraz do celów określania kwalifikowalności uczestników;</w:t>
      </w:r>
    </w:p>
    <w:p w14:paraId="7177222B" w14:textId="38D5078D" w:rsidR="00BA0392" w:rsidRPr="00F27C83" w:rsidRDefault="00BA0392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na podstawie rozporządzenia Parlamentu Europejskiego i Rady (UE) </w:t>
      </w:r>
      <w:r w:rsidRPr="00F27C83">
        <w:rPr>
          <w:rFonts w:ascii="Arial" w:hAnsi="Arial" w:cs="Arial"/>
          <w:sz w:val="24"/>
          <w:szCs w:val="24"/>
        </w:rPr>
        <w:br/>
        <w:t xml:space="preserve">nr 2021/1060 z 24 czerwca 2021 r. ustanawiającego wspólne przepisy </w:t>
      </w:r>
      <w:r w:rsidRPr="00F27C83">
        <w:rPr>
          <w:rFonts w:ascii="Arial" w:hAnsi="Arial" w:cs="Arial"/>
          <w:sz w:val="24"/>
          <w:szCs w:val="24"/>
        </w:rPr>
        <w:lastRenderedPageBreak/>
        <w:t>dotyczące Europejskiego Funduszu Rozwoju Regionalnego, Europejskiego Funduszu Społecznego Plus, Funduszu Spójności, Funduszu na rzecz Sprawiedliwej Transformacji i Europejskiego Funduszu Morski</w:t>
      </w:r>
      <w:r w:rsidR="007C350B" w:rsidRPr="00F27C83">
        <w:rPr>
          <w:rFonts w:ascii="Arial" w:hAnsi="Arial" w:cs="Arial"/>
          <w:sz w:val="24"/>
          <w:szCs w:val="24"/>
        </w:rPr>
        <w:t xml:space="preserve">ego, Rybackiego i Akwakultury, </w:t>
      </w:r>
      <w:r w:rsidRPr="00F27C83">
        <w:rPr>
          <w:rFonts w:ascii="Arial" w:hAnsi="Arial" w:cs="Arial"/>
          <w:sz w:val="24"/>
          <w:szCs w:val="24"/>
        </w:rPr>
        <w:t xml:space="preserve">a także przepisy finansowe na potrzeby tych funduszy oraz na potrzeby Funduszu Azylu, Migracji i Integracji, Funduszu Bezpieczeństwa Wewnętrznego i Instrumentu Wsparcia Finansowego na rzecz Zarządzania Granicami i Polityki Wizowej (Dz. Urz. UE L 231 </w:t>
      </w:r>
      <w:r w:rsidR="00D82593">
        <w:rPr>
          <w:rFonts w:ascii="Arial" w:hAnsi="Arial" w:cs="Arial"/>
          <w:sz w:val="24"/>
          <w:szCs w:val="24"/>
        </w:rPr>
        <w:br/>
      </w:r>
      <w:r w:rsidRPr="00F27C83">
        <w:rPr>
          <w:rFonts w:ascii="Arial" w:hAnsi="Arial" w:cs="Arial"/>
          <w:sz w:val="24"/>
          <w:szCs w:val="24"/>
        </w:rPr>
        <w:t xml:space="preserve">z 30.06.2021, str. 159, z </w:t>
      </w:r>
      <w:proofErr w:type="spellStart"/>
      <w:r w:rsidRPr="00F27C83">
        <w:rPr>
          <w:rFonts w:ascii="Arial" w:hAnsi="Arial" w:cs="Arial"/>
          <w:sz w:val="24"/>
          <w:szCs w:val="24"/>
        </w:rPr>
        <w:t>późn</w:t>
      </w:r>
      <w:proofErr w:type="spellEnd"/>
      <w:r w:rsidRPr="00F27C83">
        <w:rPr>
          <w:rFonts w:ascii="Arial" w:hAnsi="Arial" w:cs="Arial"/>
          <w:sz w:val="24"/>
          <w:szCs w:val="24"/>
        </w:rPr>
        <w:t>. zm.);</w:t>
      </w:r>
    </w:p>
    <w:p w14:paraId="0266ADA2" w14:textId="064F90B8" w:rsidR="00BA0392" w:rsidRPr="00F27C83" w:rsidRDefault="00BA0392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na podstawie rozporządzenia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F27C83">
        <w:rPr>
          <w:rFonts w:ascii="Arial" w:hAnsi="Arial" w:cs="Arial"/>
          <w:sz w:val="24"/>
          <w:szCs w:val="24"/>
        </w:rPr>
        <w:t>późn</w:t>
      </w:r>
      <w:proofErr w:type="spellEnd"/>
      <w:r w:rsidRPr="00F27C83">
        <w:rPr>
          <w:rFonts w:ascii="Arial" w:hAnsi="Arial" w:cs="Arial"/>
          <w:sz w:val="24"/>
          <w:szCs w:val="24"/>
        </w:rPr>
        <w:t>. zm.);</w:t>
      </w:r>
    </w:p>
    <w:p w14:paraId="381FC371" w14:textId="77777777" w:rsidR="00BA0392" w:rsidRPr="00F27C83" w:rsidRDefault="00BA0392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na podstawie ustawy z dnia 28 kwietnia 2022 r. o zasadach realizacji zadań finansowanych ze środków europejskich w perspektywie finansowej 2021-2027, w szczególności art. 87-93;</w:t>
      </w:r>
    </w:p>
    <w:p w14:paraId="3599AA9C" w14:textId="7FA34B4F" w:rsidR="00BA0392" w:rsidRPr="00F27C83" w:rsidRDefault="00BA0392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W związku z realizacją umowy, której Administrator Danych Osobowych jest beneficjentem, tj. Aktywizacja zawodowa osób bezrobotnych </w:t>
      </w:r>
      <w:r w:rsidR="00B62F4A">
        <w:rPr>
          <w:rFonts w:ascii="Arial" w:hAnsi="Arial" w:cs="Arial"/>
          <w:sz w:val="24"/>
          <w:szCs w:val="24"/>
        </w:rPr>
        <w:br/>
      </w:r>
      <w:r w:rsidRPr="00F27C83">
        <w:rPr>
          <w:rFonts w:ascii="Arial" w:hAnsi="Arial" w:cs="Arial"/>
          <w:sz w:val="24"/>
          <w:szCs w:val="24"/>
        </w:rPr>
        <w:t>w powiecie płońskim (I</w:t>
      </w:r>
      <w:r w:rsidR="003D6948">
        <w:rPr>
          <w:rFonts w:ascii="Arial" w:hAnsi="Arial" w:cs="Arial"/>
          <w:sz w:val="24"/>
          <w:szCs w:val="24"/>
        </w:rPr>
        <w:t>I</w:t>
      </w:r>
      <w:r w:rsidRPr="00F27C83">
        <w:rPr>
          <w:rFonts w:ascii="Arial" w:hAnsi="Arial" w:cs="Arial"/>
          <w:sz w:val="24"/>
          <w:szCs w:val="24"/>
        </w:rPr>
        <w:t>).</w:t>
      </w:r>
    </w:p>
    <w:p w14:paraId="757E4AB4" w14:textId="10633297" w:rsidR="00385077" w:rsidRPr="00385077" w:rsidRDefault="00BA0392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  <w:u w:val="single"/>
        </w:rPr>
      </w:pPr>
      <w:r w:rsidRPr="00F27C83">
        <w:rPr>
          <w:rFonts w:ascii="Arial" w:hAnsi="Arial" w:cs="Arial"/>
          <w:sz w:val="24"/>
          <w:szCs w:val="24"/>
        </w:rPr>
        <w:t>Odbiorcą Pani/Pana danych osobowych mogą być</w:t>
      </w:r>
      <w:r w:rsidR="00241CF2">
        <w:rPr>
          <w:rFonts w:ascii="Arial" w:hAnsi="Arial" w:cs="Arial"/>
          <w:sz w:val="24"/>
          <w:szCs w:val="24"/>
        </w:rPr>
        <w:t xml:space="preserve"> </w:t>
      </w:r>
      <w:r w:rsidRPr="00385077">
        <w:rPr>
          <w:rFonts w:ascii="Arial" w:hAnsi="Arial" w:cs="Arial"/>
          <w:sz w:val="24"/>
          <w:szCs w:val="24"/>
        </w:rPr>
        <w:t xml:space="preserve">podmioty, które przetwarzają Pani/Pana dane osobowe w imieniu PUP </w:t>
      </w:r>
      <w:r w:rsidRPr="00385077">
        <w:rPr>
          <w:rFonts w:ascii="Arial" w:hAnsi="Arial" w:cs="Arial"/>
          <w:sz w:val="24"/>
          <w:szCs w:val="24"/>
        </w:rPr>
        <w:br/>
        <w:t>na podstawie zawartej z PUP umowy powierzenia przetwarzania danych osobowych, w szczególności firmy wdrażające niezbędne oprogramowanie, firmy serwisujące sprzęt informatyczny. Dostęp do Państwa danych osobowych mają pracownicy i współpracownicy administratora.</w:t>
      </w:r>
    </w:p>
    <w:p w14:paraId="3262098D" w14:textId="39F89437" w:rsidR="00BA0392" w:rsidRPr="004417AB" w:rsidRDefault="00BA0392" w:rsidP="004417AB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417AB">
        <w:rPr>
          <w:rFonts w:ascii="Arial" w:hAnsi="Arial" w:cs="Arial"/>
          <w:sz w:val="24"/>
          <w:szCs w:val="24"/>
        </w:rPr>
        <w:t>Ponadto Państwa dane osobowe mogą być powierzane lub udostępniane</w:t>
      </w:r>
      <w:r w:rsidR="003D6948" w:rsidRPr="004417AB">
        <w:rPr>
          <w:rFonts w:ascii="Arial" w:hAnsi="Arial" w:cs="Arial"/>
          <w:sz w:val="24"/>
          <w:szCs w:val="24"/>
        </w:rPr>
        <w:t>:</w:t>
      </w:r>
    </w:p>
    <w:p w14:paraId="0E6D57C0" w14:textId="067C7250" w:rsidR="00BA0392" w:rsidRPr="00F27C83" w:rsidRDefault="00BA0392">
      <w:pPr>
        <w:pStyle w:val="Akapitzlis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podmiotom, stronom umowy w ramach FEM 20</w:t>
      </w:r>
      <w:r w:rsidR="00385077">
        <w:rPr>
          <w:rFonts w:ascii="Arial" w:hAnsi="Arial" w:cs="Arial"/>
          <w:sz w:val="24"/>
          <w:szCs w:val="24"/>
        </w:rPr>
        <w:t>21</w:t>
      </w:r>
      <w:r w:rsidRPr="00F27C83">
        <w:rPr>
          <w:rFonts w:ascii="Arial" w:hAnsi="Arial" w:cs="Arial"/>
          <w:sz w:val="24"/>
          <w:szCs w:val="24"/>
        </w:rPr>
        <w:t>-202</w:t>
      </w:r>
      <w:r w:rsidR="00385077">
        <w:rPr>
          <w:rFonts w:ascii="Arial" w:hAnsi="Arial" w:cs="Arial"/>
          <w:sz w:val="24"/>
          <w:szCs w:val="24"/>
        </w:rPr>
        <w:t>7</w:t>
      </w:r>
      <w:r w:rsidRPr="00F27C83">
        <w:rPr>
          <w:rFonts w:ascii="Arial" w:hAnsi="Arial" w:cs="Arial"/>
          <w:sz w:val="24"/>
          <w:szCs w:val="24"/>
        </w:rPr>
        <w:t xml:space="preserve">, Instytucji Zarządzającej Funduszami Europejskimi dla Mazowsza 2021-2027 </w:t>
      </w:r>
      <w:r w:rsidR="007C1B40">
        <w:rPr>
          <w:rFonts w:ascii="Arial" w:hAnsi="Arial" w:cs="Arial"/>
          <w:sz w:val="24"/>
          <w:szCs w:val="24"/>
        </w:rPr>
        <w:t>–</w:t>
      </w:r>
      <w:r w:rsidRPr="00F27C83">
        <w:rPr>
          <w:rFonts w:ascii="Arial" w:hAnsi="Arial" w:cs="Arial"/>
          <w:sz w:val="24"/>
          <w:szCs w:val="24"/>
        </w:rPr>
        <w:t xml:space="preserve"> Zarządowi Województwa Mazowieckiego, Instytucji Pośredniczącej Funduszami Europejskimi dla Mazowsza 2021-2027 – Wojewódzkiemu Urzędowi Pracy w Warszawie;</w:t>
      </w:r>
    </w:p>
    <w:p w14:paraId="13CC186D" w14:textId="77777777" w:rsidR="00BA0392" w:rsidRPr="00F27C83" w:rsidRDefault="00BA0392">
      <w:pPr>
        <w:pStyle w:val="Akapitzlis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organom Komisji Europejskiej, ministrowi właściwemu do spraw finansów publicznych, prezesowi zakładu ubezpieczeń społecznych; </w:t>
      </w:r>
    </w:p>
    <w:p w14:paraId="17D1BF81" w14:textId="77777777" w:rsidR="00BA0392" w:rsidRPr="00F27C83" w:rsidRDefault="00BA0392">
      <w:pPr>
        <w:pStyle w:val="Akapitzlis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innym podmiotom upoważnionym na podstawie odrębnych przepisów prawa.</w:t>
      </w:r>
    </w:p>
    <w:p w14:paraId="64AC6A4A" w14:textId="36D6484C" w:rsidR="00BA0392" w:rsidRPr="00DC27CD" w:rsidRDefault="00BA0392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Pani/Pana dane osobowe będą przechowywane przez okres niezbędny </w:t>
      </w:r>
      <w:r w:rsidR="00B62F4A">
        <w:rPr>
          <w:rFonts w:ascii="Arial" w:hAnsi="Arial" w:cs="Arial"/>
          <w:sz w:val="24"/>
          <w:szCs w:val="24"/>
        </w:rPr>
        <w:br/>
      </w:r>
      <w:r w:rsidRPr="00F27C83">
        <w:rPr>
          <w:rFonts w:ascii="Arial" w:hAnsi="Arial" w:cs="Arial"/>
          <w:sz w:val="24"/>
          <w:szCs w:val="24"/>
        </w:rPr>
        <w:t xml:space="preserve">do realizacji celów określonych w ustępie 3 oraz przez czas wynikający </w:t>
      </w:r>
      <w:r w:rsidR="00DC27CD">
        <w:rPr>
          <w:rFonts w:ascii="Arial" w:hAnsi="Arial" w:cs="Arial"/>
          <w:sz w:val="24"/>
          <w:szCs w:val="24"/>
        </w:rPr>
        <w:br/>
      </w:r>
      <w:r w:rsidR="00B62F4A" w:rsidRPr="00DC27CD">
        <w:rPr>
          <w:rFonts w:ascii="Arial" w:hAnsi="Arial" w:cs="Arial"/>
          <w:sz w:val="24"/>
          <w:szCs w:val="24"/>
        </w:rPr>
        <w:t xml:space="preserve">z przepisów ustawy </w:t>
      </w:r>
      <w:r w:rsidRPr="00DC27CD">
        <w:rPr>
          <w:rFonts w:ascii="Arial" w:hAnsi="Arial" w:cs="Arial"/>
          <w:sz w:val="24"/>
          <w:szCs w:val="24"/>
        </w:rPr>
        <w:t xml:space="preserve">z dnia 14 lipca 1983 r. o narodowym zasobie archiwalnym </w:t>
      </w:r>
      <w:r w:rsidR="00DC27CD">
        <w:rPr>
          <w:rFonts w:ascii="Arial" w:hAnsi="Arial" w:cs="Arial"/>
          <w:sz w:val="24"/>
          <w:szCs w:val="24"/>
        </w:rPr>
        <w:br/>
      </w:r>
      <w:r w:rsidRPr="00DC27CD">
        <w:rPr>
          <w:rFonts w:ascii="Arial" w:hAnsi="Arial" w:cs="Arial"/>
          <w:sz w:val="24"/>
          <w:szCs w:val="24"/>
        </w:rPr>
        <w:t>i archiwac</w:t>
      </w:r>
      <w:r w:rsidR="00B62F4A" w:rsidRPr="00DC27CD">
        <w:rPr>
          <w:rFonts w:ascii="Arial" w:hAnsi="Arial" w:cs="Arial"/>
          <w:sz w:val="24"/>
          <w:szCs w:val="24"/>
        </w:rPr>
        <w:t xml:space="preserve">h zgodnie </w:t>
      </w:r>
      <w:r w:rsidRPr="00DC27CD">
        <w:rPr>
          <w:rFonts w:ascii="Arial" w:hAnsi="Arial" w:cs="Arial"/>
          <w:sz w:val="24"/>
          <w:szCs w:val="24"/>
        </w:rPr>
        <w:t>z Jednolitym Rzeczowym Wykazem Akt administratora.</w:t>
      </w:r>
    </w:p>
    <w:p w14:paraId="45767C16" w14:textId="77777777" w:rsidR="00BA0392" w:rsidRPr="00F27C83" w:rsidRDefault="00BA0392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Posiada Pani/Pan prawo do:</w:t>
      </w:r>
    </w:p>
    <w:p w14:paraId="6D8344B6" w14:textId="77777777" w:rsidR="00BA0392" w:rsidRPr="00F27C83" w:rsidRDefault="00BA0392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b/>
          <w:bCs/>
          <w:color w:val="000000"/>
          <w:sz w:val="24"/>
          <w:szCs w:val="24"/>
        </w:rPr>
        <w:t>informacji </w:t>
      </w:r>
      <w:r w:rsidRPr="00F27C83">
        <w:rPr>
          <w:rFonts w:ascii="Arial" w:hAnsi="Arial" w:cs="Arial"/>
          <w:color w:val="000000"/>
          <w:sz w:val="24"/>
          <w:szCs w:val="24"/>
        </w:rPr>
        <w:t>o operacjach przetwarzania;</w:t>
      </w:r>
    </w:p>
    <w:p w14:paraId="5FEFE976" w14:textId="77777777" w:rsidR="00BA0392" w:rsidRPr="00F27C83" w:rsidRDefault="00BA0392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b/>
          <w:bCs/>
          <w:color w:val="000000"/>
          <w:sz w:val="24"/>
          <w:szCs w:val="24"/>
        </w:rPr>
        <w:t>dostępu</w:t>
      </w:r>
      <w:r w:rsidRPr="00F27C83">
        <w:rPr>
          <w:rFonts w:ascii="Arial" w:hAnsi="Arial" w:cs="Arial"/>
          <w:color w:val="000000"/>
          <w:sz w:val="24"/>
          <w:szCs w:val="24"/>
        </w:rPr>
        <w:t> do swoich danych osobowych;</w:t>
      </w:r>
    </w:p>
    <w:p w14:paraId="11DC2AB6" w14:textId="77777777" w:rsidR="00BA0392" w:rsidRPr="00F27C83" w:rsidRDefault="00BA0392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żądania sprostowania danych</w:t>
      </w:r>
      <w:r w:rsidRPr="00F27C83">
        <w:rPr>
          <w:rFonts w:ascii="Arial" w:hAnsi="Arial" w:cs="Arial"/>
          <w:color w:val="000000"/>
          <w:sz w:val="24"/>
          <w:szCs w:val="24"/>
        </w:rPr>
        <w:t>, które są nieprawidłowe;</w:t>
      </w:r>
    </w:p>
    <w:p w14:paraId="465F4F99" w14:textId="68835EB3" w:rsidR="00BA0392" w:rsidRPr="00F27C83" w:rsidRDefault="00BA0392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b/>
          <w:bCs/>
          <w:color w:val="000000"/>
          <w:sz w:val="24"/>
          <w:szCs w:val="24"/>
        </w:rPr>
        <w:t>żądania usunięcia danych</w:t>
      </w:r>
      <w:r w:rsidRPr="00F27C83">
        <w:rPr>
          <w:rFonts w:ascii="Arial" w:hAnsi="Arial" w:cs="Arial"/>
          <w:color w:val="000000"/>
          <w:sz w:val="24"/>
          <w:szCs w:val="24"/>
        </w:rPr>
        <w:t xml:space="preserve">, gdy dane nie są niezbędne do celów, </w:t>
      </w:r>
      <w:r w:rsidR="00B62F4A">
        <w:rPr>
          <w:rFonts w:ascii="Arial" w:hAnsi="Arial" w:cs="Arial"/>
          <w:color w:val="000000"/>
          <w:sz w:val="24"/>
          <w:szCs w:val="24"/>
        </w:rPr>
        <w:br/>
      </w:r>
      <w:r w:rsidRPr="00F27C83">
        <w:rPr>
          <w:rFonts w:ascii="Arial" w:hAnsi="Arial" w:cs="Arial"/>
          <w:color w:val="000000"/>
          <w:sz w:val="24"/>
          <w:szCs w:val="24"/>
        </w:rPr>
        <w:t>dla których zostały zebrane lub po wniesieniu sprzeci</w:t>
      </w:r>
      <w:r w:rsidR="00B62F4A">
        <w:rPr>
          <w:rFonts w:ascii="Arial" w:hAnsi="Arial" w:cs="Arial"/>
          <w:color w:val="000000"/>
          <w:sz w:val="24"/>
          <w:szCs w:val="24"/>
        </w:rPr>
        <w:t xml:space="preserve">wu wobec przetwarzania danych, </w:t>
      </w:r>
      <w:r w:rsidRPr="00F27C83">
        <w:rPr>
          <w:rFonts w:ascii="Arial" w:hAnsi="Arial" w:cs="Arial"/>
          <w:color w:val="000000"/>
          <w:sz w:val="24"/>
          <w:szCs w:val="24"/>
        </w:rPr>
        <w:t>gdy dane są przetwarzane niezgodnie z prawem;</w:t>
      </w:r>
    </w:p>
    <w:p w14:paraId="517D855C" w14:textId="77777777" w:rsidR="00BA0392" w:rsidRPr="00F27C83" w:rsidRDefault="00BA0392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b/>
          <w:bCs/>
          <w:color w:val="000000"/>
          <w:sz w:val="24"/>
          <w:szCs w:val="24"/>
        </w:rPr>
        <w:t>żądania ograniczenia przetwarzania danych</w:t>
      </w:r>
      <w:r w:rsidRPr="00F27C83">
        <w:rPr>
          <w:rFonts w:ascii="Arial" w:hAnsi="Arial" w:cs="Arial"/>
          <w:color w:val="000000"/>
          <w:sz w:val="24"/>
          <w:szCs w:val="24"/>
        </w:rPr>
        <w:t>, gdy kwestionowana jest prawidłowość danych, przetwarzanie jest niezgodne  z prawem;</w:t>
      </w:r>
    </w:p>
    <w:p w14:paraId="57720006" w14:textId="77777777" w:rsidR="00BA0392" w:rsidRPr="00F27C83" w:rsidRDefault="00BA0392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 w:rsidRPr="00F27C83">
        <w:rPr>
          <w:rFonts w:ascii="Arial" w:hAnsi="Arial" w:cs="Arial"/>
          <w:b/>
          <w:bCs/>
          <w:color w:val="000000"/>
          <w:sz w:val="24"/>
          <w:szCs w:val="24"/>
        </w:rPr>
        <w:t>wniesienia sprzeciwu wobec przetwarzania danych</w:t>
      </w:r>
      <w:r w:rsidRPr="00F27C83">
        <w:rPr>
          <w:rFonts w:ascii="Arial" w:hAnsi="Arial" w:cs="Arial"/>
          <w:color w:val="000000"/>
          <w:sz w:val="24"/>
          <w:szCs w:val="24"/>
        </w:rPr>
        <w:t> – z przyczyn związanych ze szczególną sytuacją osób, których dane są przetwarzane.</w:t>
      </w:r>
    </w:p>
    <w:p w14:paraId="4B77CBB5" w14:textId="77777777" w:rsidR="00BA0392" w:rsidRPr="00F27C83" w:rsidRDefault="00BA0392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Ma Pan/Pani prawo wniesienia skargi do Prezesa Urzędu Ochrony Danych Osobowych, gdy uzna Pani/Pan, iż przetwarzanie danych osobowych Pani/Pana dotyczących narusza przepisy RODO (ul. Stawki 2, 00-193 Warszawa).</w:t>
      </w:r>
    </w:p>
    <w:p w14:paraId="4DCEBD50" w14:textId="77777777" w:rsidR="00BA0392" w:rsidRPr="00F27C83" w:rsidRDefault="00BA0392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color w:val="000000"/>
          <w:sz w:val="24"/>
          <w:szCs w:val="24"/>
          <w:shd w:val="clear" w:color="auto" w:fill="FFFFFF"/>
        </w:rPr>
        <w:t>Dane osobowe przetwarzane przez Powiatowy Urząd Pracy nie podlegają zautomatyzowanemu przetwarzaniu, nie są przekazywane poza obszar Europejskiego Obszaru Gospodarczego.</w:t>
      </w:r>
    </w:p>
    <w:p w14:paraId="5052EB3A" w14:textId="21C0872E" w:rsidR="00DE7EC6" w:rsidRPr="000D317E" w:rsidRDefault="00BA0392">
      <w:pPr>
        <w:pStyle w:val="Akapitzlist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>Dane pozyskujemy bezpośrednio od osób, których one dotyczą. Podanie danych jest dobrowolne, ale konieczne do realizacji wyżej wymienionego celu. Odmowa ich podania jest równoznaczna z brakiem możliwości podjęcia stosownych działań.</w:t>
      </w:r>
      <w:r w:rsidR="00DE7EC6" w:rsidRPr="000D317E">
        <w:rPr>
          <w:rFonts w:ascii="Arial" w:hAnsi="Arial" w:cs="Arial"/>
          <w:sz w:val="24"/>
          <w:szCs w:val="24"/>
        </w:rPr>
        <w:t xml:space="preserve"> </w:t>
      </w:r>
    </w:p>
    <w:bookmarkEnd w:id="6"/>
    <w:p w14:paraId="38DEBE06" w14:textId="77777777" w:rsidR="00D82593" w:rsidRDefault="00DE7EC6" w:rsidP="00D82593">
      <w:pPr>
        <w:spacing w:after="0" w:line="276" w:lineRule="auto"/>
        <w:ind w:left="4248"/>
        <w:rPr>
          <w:rFonts w:ascii="Arial" w:hAnsi="Arial" w:cs="Arial"/>
          <w:sz w:val="24"/>
          <w:szCs w:val="24"/>
        </w:rPr>
      </w:pPr>
      <w:r w:rsidRPr="00F27C83">
        <w:rPr>
          <w:rFonts w:ascii="Arial" w:hAnsi="Arial" w:cs="Arial"/>
          <w:sz w:val="24"/>
          <w:szCs w:val="24"/>
        </w:rPr>
        <w:t xml:space="preserve">         </w:t>
      </w:r>
    </w:p>
    <w:p w14:paraId="55BDF397" w14:textId="77777777" w:rsidR="00D82593" w:rsidRDefault="00D82593" w:rsidP="00D82593">
      <w:pPr>
        <w:spacing w:after="0" w:line="276" w:lineRule="auto"/>
        <w:ind w:left="4248"/>
        <w:rPr>
          <w:rFonts w:ascii="Arial" w:hAnsi="Arial" w:cs="Arial"/>
          <w:sz w:val="24"/>
          <w:szCs w:val="24"/>
        </w:rPr>
      </w:pPr>
    </w:p>
    <w:p w14:paraId="11BBE6DF" w14:textId="77777777" w:rsidR="00C53920" w:rsidRDefault="00C53920" w:rsidP="00D82593">
      <w:pPr>
        <w:spacing w:after="0" w:line="276" w:lineRule="auto"/>
        <w:ind w:left="4248"/>
        <w:rPr>
          <w:rFonts w:ascii="Arial" w:hAnsi="Arial" w:cs="Arial"/>
          <w:sz w:val="24"/>
          <w:szCs w:val="24"/>
        </w:rPr>
      </w:pPr>
    </w:p>
    <w:p w14:paraId="4FAEAB4D" w14:textId="542CCCE9" w:rsidR="00D82593" w:rsidRPr="00D82593" w:rsidRDefault="00DE7EC6" w:rsidP="00D82593">
      <w:pPr>
        <w:spacing w:after="0" w:line="276" w:lineRule="auto"/>
        <w:ind w:left="4248"/>
        <w:rPr>
          <w:rFonts w:ascii="Arial" w:hAnsi="Arial" w:cs="Arial"/>
        </w:rPr>
      </w:pPr>
      <w:r w:rsidRPr="00F27C83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Pr="00F27C83">
        <w:rPr>
          <w:rFonts w:ascii="Arial" w:hAnsi="Arial" w:cs="Arial"/>
        </w:rPr>
        <w:t>……….......…………………………………...</w:t>
      </w:r>
      <w:r w:rsidRPr="00F27C83">
        <w:rPr>
          <w:rFonts w:ascii="Arial" w:hAnsi="Arial" w:cs="Arial"/>
          <w:iCs/>
          <w:shd w:val="clear" w:color="auto" w:fill="00CCCC"/>
        </w:rPr>
        <w:br/>
      </w:r>
      <w:r w:rsidR="00D82593">
        <w:rPr>
          <w:rFonts w:ascii="Arial" w:hAnsi="Arial" w:cs="Arial"/>
          <w:sz w:val="18"/>
          <w:szCs w:val="18"/>
        </w:rPr>
        <w:t xml:space="preserve">  </w:t>
      </w:r>
      <w:r w:rsidRPr="00D82593">
        <w:rPr>
          <w:rFonts w:ascii="Arial" w:hAnsi="Arial" w:cs="Arial"/>
          <w:sz w:val="18"/>
          <w:szCs w:val="18"/>
        </w:rPr>
        <w:t xml:space="preserve">(Data, podpis i pieczęć Wnioskodawcy lub osoby </w:t>
      </w:r>
      <w:r w:rsidR="00D82593">
        <w:rPr>
          <w:rFonts w:ascii="Arial" w:hAnsi="Arial" w:cs="Arial"/>
          <w:sz w:val="18"/>
          <w:szCs w:val="18"/>
        </w:rPr>
        <w:t xml:space="preserve">  </w:t>
      </w:r>
    </w:p>
    <w:p w14:paraId="30468258" w14:textId="31015D39" w:rsidR="007B250C" w:rsidRPr="00D82593" w:rsidRDefault="00D82593" w:rsidP="00D82593">
      <w:pPr>
        <w:spacing w:after="0" w:line="276" w:lineRule="auto"/>
        <w:ind w:left="424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="00DE7EC6" w:rsidRPr="00D82593">
        <w:rPr>
          <w:rFonts w:ascii="Arial" w:hAnsi="Arial" w:cs="Arial"/>
          <w:sz w:val="18"/>
          <w:szCs w:val="18"/>
        </w:rPr>
        <w:t>uprawnionej do jego reprezentowania</w:t>
      </w:r>
      <w:r w:rsidR="00B62A50" w:rsidRPr="00D82593">
        <w:rPr>
          <w:rFonts w:ascii="Arial" w:hAnsi="Arial" w:cs="Arial"/>
          <w:sz w:val="18"/>
          <w:szCs w:val="18"/>
        </w:rPr>
        <w:t>)</w:t>
      </w:r>
    </w:p>
    <w:p w14:paraId="42DD3E6D" w14:textId="77777777" w:rsidR="007B250C" w:rsidRDefault="007B250C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i/>
          <w:iCs/>
        </w:rPr>
      </w:pPr>
    </w:p>
    <w:p w14:paraId="38456F77" w14:textId="77777777" w:rsidR="003D6948" w:rsidRPr="007A7221" w:rsidRDefault="007B250C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</w:p>
    <w:p w14:paraId="437B772C" w14:textId="77777777" w:rsidR="003D6948" w:rsidRPr="007A7221" w:rsidRDefault="003D6948" w:rsidP="007A7221">
      <w:pPr>
        <w:pStyle w:val="WW-Default"/>
        <w:tabs>
          <w:tab w:val="left" w:pos="4678"/>
          <w:tab w:val="left" w:pos="5103"/>
          <w:tab w:val="left" w:pos="5670"/>
        </w:tabs>
        <w:spacing w:after="240" w:line="276" w:lineRule="auto"/>
        <w:rPr>
          <w:rFonts w:ascii="Arial" w:hAnsi="Arial" w:cs="Arial"/>
          <w:i/>
          <w:iCs/>
        </w:rPr>
      </w:pPr>
    </w:p>
    <w:p w14:paraId="3E32DED1" w14:textId="77777777" w:rsidR="003D6948" w:rsidRPr="007A7221" w:rsidRDefault="003D6948" w:rsidP="007A7221">
      <w:pPr>
        <w:pStyle w:val="WW-Default"/>
        <w:tabs>
          <w:tab w:val="left" w:pos="4678"/>
          <w:tab w:val="left" w:pos="5103"/>
          <w:tab w:val="left" w:pos="5670"/>
        </w:tabs>
        <w:spacing w:after="240" w:line="276" w:lineRule="auto"/>
        <w:rPr>
          <w:rFonts w:ascii="Arial" w:hAnsi="Arial" w:cs="Arial"/>
          <w:i/>
          <w:iCs/>
        </w:rPr>
      </w:pPr>
    </w:p>
    <w:p w14:paraId="1C32AA7C" w14:textId="77777777" w:rsidR="007C1B40" w:rsidRPr="007A7221" w:rsidRDefault="003D6948" w:rsidP="007A7221">
      <w:pPr>
        <w:pStyle w:val="WW-Default"/>
        <w:tabs>
          <w:tab w:val="left" w:pos="4678"/>
          <w:tab w:val="left" w:pos="5103"/>
          <w:tab w:val="left" w:pos="5670"/>
        </w:tabs>
        <w:spacing w:after="240" w:line="276" w:lineRule="auto"/>
        <w:jc w:val="center"/>
        <w:rPr>
          <w:rFonts w:ascii="Arial" w:hAnsi="Arial" w:cs="Arial"/>
          <w:i/>
          <w:iCs/>
        </w:rPr>
      </w:pPr>
      <w:r w:rsidRPr="007A7221">
        <w:rPr>
          <w:rFonts w:ascii="Arial" w:hAnsi="Arial" w:cs="Arial"/>
          <w:i/>
          <w:iCs/>
        </w:rPr>
        <w:t xml:space="preserve">                                                      </w:t>
      </w:r>
      <w:r w:rsidR="006A502C" w:rsidRPr="007A7221">
        <w:rPr>
          <w:rFonts w:ascii="Arial" w:hAnsi="Arial" w:cs="Arial"/>
          <w:i/>
          <w:iCs/>
        </w:rPr>
        <w:t xml:space="preserve"> </w:t>
      </w:r>
    </w:p>
    <w:p w14:paraId="7F73FA70" w14:textId="77777777" w:rsidR="007C1B40" w:rsidRPr="007A7221" w:rsidRDefault="007C1B40" w:rsidP="007A7221">
      <w:pPr>
        <w:pStyle w:val="WW-Default"/>
        <w:tabs>
          <w:tab w:val="left" w:pos="4678"/>
          <w:tab w:val="left" w:pos="5103"/>
          <w:tab w:val="left" w:pos="5670"/>
        </w:tabs>
        <w:spacing w:after="240" w:line="276" w:lineRule="auto"/>
        <w:jc w:val="center"/>
        <w:rPr>
          <w:rFonts w:ascii="Arial" w:hAnsi="Arial" w:cs="Arial"/>
          <w:i/>
          <w:iCs/>
        </w:rPr>
      </w:pPr>
    </w:p>
    <w:p w14:paraId="177A5834" w14:textId="77777777" w:rsidR="007C1B40" w:rsidRPr="007A7221" w:rsidRDefault="007C1B40" w:rsidP="007A7221">
      <w:pPr>
        <w:pStyle w:val="WW-Default"/>
        <w:tabs>
          <w:tab w:val="left" w:pos="4678"/>
          <w:tab w:val="left" w:pos="5103"/>
          <w:tab w:val="left" w:pos="5670"/>
        </w:tabs>
        <w:spacing w:after="240" w:line="276" w:lineRule="auto"/>
        <w:jc w:val="center"/>
        <w:rPr>
          <w:rFonts w:ascii="Arial" w:hAnsi="Arial" w:cs="Arial"/>
          <w:i/>
          <w:iCs/>
        </w:rPr>
      </w:pPr>
    </w:p>
    <w:p w14:paraId="6689E2D8" w14:textId="77777777" w:rsidR="007C1B40" w:rsidRPr="007A7221" w:rsidRDefault="007C1B40" w:rsidP="007A7221">
      <w:pPr>
        <w:pStyle w:val="WW-Default"/>
        <w:tabs>
          <w:tab w:val="left" w:pos="4678"/>
          <w:tab w:val="left" w:pos="5103"/>
          <w:tab w:val="left" w:pos="5670"/>
        </w:tabs>
        <w:spacing w:after="240" w:line="276" w:lineRule="auto"/>
        <w:jc w:val="center"/>
        <w:rPr>
          <w:rFonts w:ascii="Arial" w:hAnsi="Arial" w:cs="Arial"/>
          <w:i/>
          <w:iCs/>
        </w:rPr>
      </w:pPr>
    </w:p>
    <w:p w14:paraId="1FEC301A" w14:textId="77777777" w:rsidR="007C1B40" w:rsidRPr="007A7221" w:rsidRDefault="007C1B40" w:rsidP="007A7221">
      <w:pPr>
        <w:pStyle w:val="WW-Default"/>
        <w:tabs>
          <w:tab w:val="left" w:pos="4678"/>
          <w:tab w:val="left" w:pos="5103"/>
          <w:tab w:val="left" w:pos="5670"/>
        </w:tabs>
        <w:spacing w:after="240" w:line="276" w:lineRule="auto"/>
        <w:jc w:val="center"/>
        <w:rPr>
          <w:rFonts w:ascii="Arial" w:hAnsi="Arial" w:cs="Arial"/>
          <w:i/>
          <w:iCs/>
        </w:rPr>
      </w:pPr>
    </w:p>
    <w:p w14:paraId="29A894E1" w14:textId="77777777" w:rsidR="007C1B40" w:rsidRPr="007A7221" w:rsidRDefault="007C1B40" w:rsidP="007A7221">
      <w:pPr>
        <w:pStyle w:val="WW-Default"/>
        <w:tabs>
          <w:tab w:val="left" w:pos="4678"/>
          <w:tab w:val="left" w:pos="5103"/>
          <w:tab w:val="left" w:pos="5670"/>
        </w:tabs>
        <w:spacing w:after="240" w:line="276" w:lineRule="auto"/>
        <w:jc w:val="center"/>
        <w:rPr>
          <w:rFonts w:ascii="Arial" w:hAnsi="Arial" w:cs="Arial"/>
          <w:i/>
          <w:iCs/>
        </w:rPr>
      </w:pPr>
    </w:p>
    <w:p w14:paraId="2C01FA14" w14:textId="0954900B" w:rsidR="00DE7EC6" w:rsidRPr="007A7221" w:rsidRDefault="00834ABB" w:rsidP="007A7221">
      <w:pPr>
        <w:pStyle w:val="WW-Default"/>
        <w:tabs>
          <w:tab w:val="left" w:pos="284"/>
          <w:tab w:val="left" w:pos="4678"/>
          <w:tab w:val="left" w:pos="5103"/>
          <w:tab w:val="left" w:pos="5670"/>
        </w:tabs>
        <w:spacing w:after="240" w:line="276" w:lineRule="auto"/>
        <w:jc w:val="right"/>
        <w:rPr>
          <w:rFonts w:ascii="Arial" w:hAnsi="Arial" w:cs="Arial"/>
          <w:b/>
          <w:i/>
          <w:iCs/>
          <w:sz w:val="32"/>
          <w:szCs w:val="32"/>
        </w:rPr>
      </w:pPr>
      <w:r w:rsidRPr="007A7221">
        <w:rPr>
          <w:rFonts w:ascii="Arial" w:hAnsi="Arial" w:cs="Arial"/>
          <w:b/>
          <w:i/>
          <w:iCs/>
          <w:sz w:val="32"/>
          <w:szCs w:val="32"/>
        </w:rPr>
        <w:lastRenderedPageBreak/>
        <w:t xml:space="preserve">                                                                               </w:t>
      </w:r>
      <w:r w:rsidRPr="00D82593">
        <w:rPr>
          <w:rFonts w:ascii="Arial" w:hAnsi="Arial" w:cs="Arial"/>
          <w:b/>
          <w:i/>
          <w:iCs/>
          <w:sz w:val="32"/>
          <w:szCs w:val="32"/>
        </w:rPr>
        <w:t xml:space="preserve"> </w:t>
      </w:r>
      <w:r w:rsidR="00DE7EC6" w:rsidRPr="00466E07">
        <w:rPr>
          <w:rFonts w:ascii="Arial" w:hAnsi="Arial" w:cs="Arial"/>
          <w:b/>
          <w:i/>
          <w:iCs/>
          <w:sz w:val="18"/>
          <w:szCs w:val="18"/>
        </w:rPr>
        <w:t xml:space="preserve">Załącznik Nr </w:t>
      </w:r>
      <w:r w:rsidR="00466E07" w:rsidRPr="00466E07">
        <w:rPr>
          <w:rFonts w:ascii="Arial" w:hAnsi="Arial" w:cs="Arial"/>
          <w:b/>
          <w:i/>
          <w:iCs/>
          <w:sz w:val="18"/>
          <w:szCs w:val="18"/>
        </w:rPr>
        <w:t>1</w:t>
      </w:r>
      <w:r w:rsidR="007A7221">
        <w:rPr>
          <w:rFonts w:ascii="Arial" w:hAnsi="Arial" w:cs="Arial"/>
          <w:b/>
          <w:i/>
          <w:iCs/>
          <w:sz w:val="32"/>
          <w:szCs w:val="32"/>
        </w:rPr>
        <w:br/>
      </w:r>
      <w:r w:rsidR="00DE7EC6" w:rsidRPr="00466E07">
        <w:rPr>
          <w:rFonts w:ascii="Arial" w:hAnsi="Arial" w:cs="Arial"/>
          <w:b/>
          <w:i/>
          <w:iCs/>
          <w:sz w:val="18"/>
          <w:szCs w:val="18"/>
        </w:rPr>
        <w:t>do Wniosku o refundację kosztów</w:t>
      </w:r>
      <w:r w:rsidR="004B7A77" w:rsidRPr="00466E07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="007A7221">
        <w:rPr>
          <w:rFonts w:ascii="Arial" w:hAnsi="Arial" w:cs="Arial"/>
          <w:b/>
          <w:i/>
          <w:iCs/>
          <w:sz w:val="18"/>
          <w:szCs w:val="18"/>
        </w:rPr>
        <w:br/>
      </w:r>
      <w:r w:rsidR="00DE7EC6" w:rsidRPr="00466E07">
        <w:rPr>
          <w:rFonts w:ascii="Arial" w:hAnsi="Arial" w:cs="Arial"/>
          <w:b/>
          <w:i/>
          <w:iCs/>
          <w:sz w:val="18"/>
          <w:szCs w:val="18"/>
        </w:rPr>
        <w:t>wyposażenia lub doposażeni</w:t>
      </w:r>
      <w:r w:rsidR="004B7A77" w:rsidRPr="00466E07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="007A7221">
        <w:rPr>
          <w:rFonts w:ascii="Arial" w:hAnsi="Arial" w:cs="Arial"/>
          <w:b/>
          <w:i/>
          <w:iCs/>
          <w:sz w:val="18"/>
          <w:szCs w:val="18"/>
        </w:rPr>
        <w:br/>
      </w:r>
      <w:r w:rsidR="00DE7EC6" w:rsidRPr="00466E07">
        <w:rPr>
          <w:rFonts w:ascii="Arial" w:hAnsi="Arial" w:cs="Arial"/>
          <w:b/>
          <w:i/>
          <w:iCs/>
          <w:sz w:val="18"/>
          <w:szCs w:val="18"/>
        </w:rPr>
        <w:t>stanowiska pracy</w:t>
      </w:r>
    </w:p>
    <w:p w14:paraId="381C57FD" w14:textId="77777777" w:rsidR="00DE7EC6" w:rsidRDefault="00DE7EC6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ind w:left="5670"/>
        <w:rPr>
          <w:rFonts w:ascii="Arial" w:hAnsi="Arial" w:cs="Arial"/>
          <w:b/>
          <w:i/>
          <w:iCs/>
          <w:sz w:val="20"/>
          <w:szCs w:val="20"/>
        </w:rPr>
      </w:pPr>
    </w:p>
    <w:p w14:paraId="0D60FF08" w14:textId="77777777" w:rsidR="00D82593" w:rsidRPr="00F27C83" w:rsidRDefault="00D82593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ind w:left="5670"/>
        <w:rPr>
          <w:rFonts w:ascii="Arial" w:hAnsi="Arial" w:cs="Arial"/>
          <w:b/>
          <w:i/>
          <w:iCs/>
          <w:sz w:val="20"/>
          <w:szCs w:val="20"/>
        </w:rPr>
      </w:pPr>
    </w:p>
    <w:p w14:paraId="62E391DA" w14:textId="77777777" w:rsidR="00DE7EC6" w:rsidRPr="00F27C83" w:rsidRDefault="00DE7EC6" w:rsidP="00D82593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F27C83">
        <w:rPr>
          <w:rFonts w:ascii="Arial" w:hAnsi="Arial" w:cs="Arial"/>
          <w:sz w:val="20"/>
          <w:szCs w:val="20"/>
        </w:rPr>
        <w:t>…………………………….</w:t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  <w:t>………………………………….</w:t>
      </w:r>
    </w:p>
    <w:p w14:paraId="75B0C2E9" w14:textId="0F13267D" w:rsidR="007C1B40" w:rsidRPr="004B7A77" w:rsidRDefault="00D82593" w:rsidP="00D82593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DE7EC6" w:rsidRPr="00F27C83">
        <w:rPr>
          <w:rFonts w:ascii="Arial" w:hAnsi="Arial" w:cs="Arial"/>
          <w:sz w:val="20"/>
          <w:szCs w:val="20"/>
        </w:rPr>
        <w:t>(pieczęć firmowa)</w:t>
      </w:r>
      <w:r w:rsidR="00DE7EC6" w:rsidRPr="00F27C83">
        <w:rPr>
          <w:rFonts w:ascii="Arial" w:hAnsi="Arial" w:cs="Arial"/>
          <w:sz w:val="20"/>
          <w:szCs w:val="20"/>
        </w:rPr>
        <w:tab/>
      </w:r>
      <w:r w:rsidR="00DE7EC6" w:rsidRPr="00F27C83">
        <w:rPr>
          <w:rFonts w:ascii="Arial" w:hAnsi="Arial" w:cs="Arial"/>
          <w:sz w:val="20"/>
          <w:szCs w:val="20"/>
        </w:rPr>
        <w:tab/>
      </w:r>
      <w:r w:rsidR="00DE7EC6" w:rsidRPr="00F27C83">
        <w:rPr>
          <w:rFonts w:ascii="Arial" w:hAnsi="Arial" w:cs="Arial"/>
          <w:sz w:val="20"/>
          <w:szCs w:val="20"/>
        </w:rPr>
        <w:tab/>
      </w:r>
      <w:r w:rsidR="00DE7EC6" w:rsidRPr="00F27C83">
        <w:rPr>
          <w:rFonts w:ascii="Arial" w:hAnsi="Arial" w:cs="Arial"/>
          <w:sz w:val="20"/>
          <w:szCs w:val="20"/>
        </w:rPr>
        <w:tab/>
      </w:r>
      <w:r w:rsidR="00DE7EC6" w:rsidRPr="00F27C83">
        <w:rPr>
          <w:rFonts w:ascii="Arial" w:hAnsi="Arial" w:cs="Arial"/>
          <w:sz w:val="20"/>
          <w:szCs w:val="20"/>
        </w:rPr>
        <w:tab/>
      </w:r>
      <w:r w:rsidR="00DE7EC6" w:rsidRPr="00F27C83">
        <w:rPr>
          <w:rFonts w:ascii="Arial" w:hAnsi="Arial" w:cs="Arial"/>
          <w:sz w:val="20"/>
          <w:szCs w:val="20"/>
        </w:rPr>
        <w:tab/>
        <w:t xml:space="preserve">        (miejscowość i data)</w:t>
      </w:r>
    </w:p>
    <w:p w14:paraId="7D048096" w14:textId="77777777" w:rsidR="004B7A77" w:rsidRDefault="004B7A77" w:rsidP="000D317E">
      <w:pPr>
        <w:pStyle w:val="Domy"/>
        <w:shd w:val="clear" w:color="auto" w:fill="FFFFFF"/>
        <w:spacing w:before="240" w:line="276" w:lineRule="auto"/>
        <w:jc w:val="center"/>
        <w:rPr>
          <w:rFonts w:ascii="Arial" w:hAnsi="Arial" w:cs="Arial"/>
          <w:b/>
          <w:bCs/>
          <w:i/>
          <w:iCs/>
          <w:u w:val="single"/>
          <w:lang w:val="pl-PL"/>
        </w:rPr>
      </w:pPr>
    </w:p>
    <w:p w14:paraId="187499DC" w14:textId="0FC2B6CC" w:rsidR="0042650F" w:rsidRPr="00015B38" w:rsidRDefault="00455A02" w:rsidP="000D317E">
      <w:pPr>
        <w:pStyle w:val="Domy"/>
        <w:shd w:val="clear" w:color="auto" w:fill="FFFFFF"/>
        <w:spacing w:before="240"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  <w:lang w:val="pl-PL"/>
        </w:rPr>
      </w:pPr>
      <w:r w:rsidRPr="00015B38">
        <w:rPr>
          <w:rFonts w:ascii="Arial" w:hAnsi="Arial" w:cs="Arial"/>
          <w:b/>
          <w:bCs/>
          <w:i/>
          <w:iCs/>
          <w:sz w:val="22"/>
          <w:szCs w:val="22"/>
          <w:u w:val="single"/>
          <w:lang w:val="pl-PL"/>
        </w:rPr>
        <w:t>O</w:t>
      </w:r>
      <w:r w:rsidR="007C1B40" w:rsidRPr="00015B38">
        <w:rPr>
          <w:rFonts w:ascii="Arial" w:hAnsi="Arial" w:cs="Arial"/>
          <w:b/>
          <w:bCs/>
          <w:i/>
          <w:iCs/>
          <w:sz w:val="22"/>
          <w:szCs w:val="22"/>
          <w:u w:val="single"/>
          <w:lang w:val="pl-PL"/>
        </w:rPr>
        <w:t>Ś</w:t>
      </w:r>
      <w:r w:rsidRPr="00015B38">
        <w:rPr>
          <w:rFonts w:ascii="Arial" w:hAnsi="Arial" w:cs="Arial"/>
          <w:b/>
          <w:bCs/>
          <w:i/>
          <w:iCs/>
          <w:sz w:val="22"/>
          <w:szCs w:val="22"/>
          <w:u w:val="single"/>
          <w:lang w:val="pl-PL"/>
        </w:rPr>
        <w:t>WIADCZENIA PRZEDSIĘBIORCY</w:t>
      </w:r>
      <w:r w:rsidR="00A134DA" w:rsidRPr="00015B38">
        <w:rPr>
          <w:rFonts w:ascii="Arial" w:hAnsi="Arial" w:cs="Arial"/>
          <w:b/>
          <w:bCs/>
          <w:i/>
          <w:iCs/>
          <w:sz w:val="22"/>
          <w:szCs w:val="22"/>
          <w:u w:val="single"/>
          <w:lang w:val="pl-PL"/>
        </w:rPr>
        <w:t xml:space="preserve">, </w:t>
      </w:r>
      <w:r w:rsidRPr="00015B38">
        <w:rPr>
          <w:rFonts w:ascii="Arial" w:hAnsi="Arial" w:cs="Arial"/>
          <w:b/>
          <w:bCs/>
          <w:i/>
          <w:iCs/>
          <w:sz w:val="22"/>
          <w:szCs w:val="22"/>
          <w:u w:val="single"/>
          <w:lang w:val="pl-PL"/>
        </w:rPr>
        <w:t xml:space="preserve">W TYM ŻŁOBKA, KLUBU DZIECIĘCEGO LUB PODMIOTU ŚWIADCZĄCEGO USŁUGI REHABILITACYJNE, </w:t>
      </w:r>
      <w:r w:rsidRPr="00015B38">
        <w:rPr>
          <w:rFonts w:ascii="Arial" w:hAnsi="Arial" w:cs="Arial"/>
          <w:b/>
          <w:bCs/>
          <w:i/>
          <w:iCs/>
          <w:sz w:val="22"/>
          <w:szCs w:val="22"/>
          <w:u w:val="single"/>
          <w:lang w:val="pl-PL"/>
        </w:rPr>
        <w:br/>
        <w:t>NIEPUBLICZNEGO PRZEDSZKOLA, NIEPUBLICZNEJ INNEJ FORMY WYCHOWANIA PRZEDSZKOLNEGO LUB NIEPUBLICZNEJ SZKOŁY</w:t>
      </w:r>
    </w:p>
    <w:p w14:paraId="2CD92676" w14:textId="6E397DF1" w:rsidR="00455A02" w:rsidRPr="007C1B40" w:rsidRDefault="00455A02" w:rsidP="007C1B40">
      <w:pPr>
        <w:shd w:val="clear" w:color="auto" w:fill="FFFFFF"/>
        <w:spacing w:before="240" w:line="276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7C1B40">
        <w:rPr>
          <w:rFonts w:ascii="Arial" w:hAnsi="Arial" w:cs="Arial"/>
          <w:sz w:val="24"/>
          <w:szCs w:val="24"/>
          <w:shd w:val="clear" w:color="auto" w:fill="FFFFFF"/>
        </w:rPr>
        <w:t>Ja niżej podpisany, oświadczam niniejszym, co następuje:</w:t>
      </w:r>
    </w:p>
    <w:p w14:paraId="44735219" w14:textId="1BA0CC1D" w:rsidR="00455A02" w:rsidRPr="00455A02" w:rsidRDefault="00455A02">
      <w:pPr>
        <w:pStyle w:val="Akapitzlist"/>
        <w:numPr>
          <w:ilvl w:val="0"/>
          <w:numId w:val="12"/>
        </w:numPr>
        <w:spacing w:after="160"/>
        <w:rPr>
          <w:rFonts w:ascii="Arial" w:hAnsi="Arial" w:cs="Arial"/>
          <w:sz w:val="24"/>
          <w:szCs w:val="24"/>
        </w:rPr>
      </w:pPr>
      <w:r w:rsidRPr="00455A02">
        <w:rPr>
          <w:rFonts w:ascii="Arial" w:hAnsi="Arial" w:cs="Arial"/>
          <w:sz w:val="24"/>
          <w:szCs w:val="24"/>
        </w:rPr>
        <w:t xml:space="preserve">W okresie ostatnich 2 lat </w:t>
      </w:r>
      <w:r w:rsidRPr="00E31390">
        <w:rPr>
          <w:rFonts w:ascii="Arial" w:hAnsi="Arial" w:cs="Arial"/>
          <w:b/>
          <w:bCs/>
          <w:sz w:val="24"/>
          <w:szCs w:val="24"/>
        </w:rPr>
        <w:t>nie byłem</w:t>
      </w:r>
      <w:r w:rsidRPr="00455A02">
        <w:rPr>
          <w:rFonts w:ascii="Arial" w:hAnsi="Arial" w:cs="Arial"/>
          <w:sz w:val="24"/>
          <w:szCs w:val="24"/>
        </w:rPr>
        <w:t xml:space="preserve"> </w:t>
      </w:r>
      <w:r w:rsidRPr="00E31390">
        <w:rPr>
          <w:rFonts w:ascii="Arial" w:hAnsi="Arial" w:cs="Arial"/>
          <w:b/>
          <w:bCs/>
          <w:sz w:val="24"/>
          <w:szCs w:val="24"/>
        </w:rPr>
        <w:t xml:space="preserve">skazany </w:t>
      </w:r>
      <w:bookmarkStart w:id="7" w:name="_Hlk218765582"/>
      <w:r w:rsidR="000465C4" w:rsidRPr="00D82593">
        <w:rPr>
          <w:rFonts w:ascii="Arial" w:hAnsi="Arial" w:cs="Arial"/>
          <w:b/>
          <w:bCs/>
          <w:sz w:val="24"/>
          <w:szCs w:val="24"/>
        </w:rPr>
        <w:t>prawomocnym wyrokiem</w:t>
      </w:r>
      <w:bookmarkEnd w:id="7"/>
      <w:r w:rsidR="000465C4">
        <w:rPr>
          <w:rFonts w:ascii="Arial" w:hAnsi="Arial" w:cs="Arial"/>
          <w:sz w:val="24"/>
          <w:szCs w:val="24"/>
        </w:rPr>
        <w:t xml:space="preserve"> </w:t>
      </w:r>
      <w:r w:rsidRPr="00455A02">
        <w:rPr>
          <w:rFonts w:ascii="Arial" w:hAnsi="Arial" w:cs="Arial"/>
          <w:sz w:val="24"/>
          <w:szCs w:val="24"/>
        </w:rPr>
        <w:t xml:space="preserve">za przestępstwo składania fałszywych zeznań lub oświadczeń, przeciwko wiarygodności dokumentów lub przeciwko obrotowi gospodarczemu </w:t>
      </w:r>
      <w:r w:rsidR="00466E07">
        <w:rPr>
          <w:rFonts w:ascii="Arial" w:hAnsi="Arial" w:cs="Arial"/>
          <w:sz w:val="24"/>
          <w:szCs w:val="24"/>
        </w:rPr>
        <w:br/>
      </w:r>
      <w:r w:rsidRPr="00455A02">
        <w:rPr>
          <w:rFonts w:ascii="Arial" w:hAnsi="Arial" w:cs="Arial"/>
          <w:sz w:val="24"/>
          <w:szCs w:val="24"/>
        </w:rPr>
        <w:t xml:space="preserve">i interesom majątkowym w obrocie cywilnoprawnym na podstawie ustawy </w:t>
      </w:r>
      <w:r w:rsidR="00466E07">
        <w:rPr>
          <w:rFonts w:ascii="Arial" w:hAnsi="Arial" w:cs="Arial"/>
          <w:sz w:val="24"/>
          <w:szCs w:val="24"/>
        </w:rPr>
        <w:br/>
      </w:r>
      <w:r w:rsidRPr="00455A02">
        <w:rPr>
          <w:rFonts w:ascii="Arial" w:hAnsi="Arial" w:cs="Arial"/>
          <w:sz w:val="24"/>
          <w:szCs w:val="24"/>
        </w:rPr>
        <w:t>z dnia 6 czerwca 1997 r. – Kodeks karny, za przestępstwo skarbowe na podstawie ustawy z dnia 10 września 1999 r. – Kodeks karny skarbowy lub za odpowiedni czyn zabroniony określony w przepisach prawa obcego;</w:t>
      </w:r>
    </w:p>
    <w:p w14:paraId="172168B1" w14:textId="228EC980" w:rsidR="00455A02" w:rsidRPr="00455A02" w:rsidRDefault="00455A02">
      <w:pPr>
        <w:pStyle w:val="Akapitzlist"/>
        <w:numPr>
          <w:ilvl w:val="0"/>
          <w:numId w:val="12"/>
        </w:numPr>
        <w:spacing w:after="160"/>
        <w:rPr>
          <w:rFonts w:ascii="Arial" w:hAnsi="Arial" w:cs="Arial"/>
          <w:sz w:val="24"/>
          <w:szCs w:val="24"/>
        </w:rPr>
      </w:pPr>
      <w:r w:rsidRPr="00455A02">
        <w:rPr>
          <w:rFonts w:ascii="Arial" w:hAnsi="Arial" w:cs="Arial"/>
          <w:sz w:val="24"/>
          <w:szCs w:val="24"/>
        </w:rPr>
        <w:t xml:space="preserve">Przez ostatnie </w:t>
      </w:r>
      <w:r w:rsidRPr="00E31390">
        <w:rPr>
          <w:rFonts w:ascii="Arial" w:hAnsi="Arial" w:cs="Arial"/>
          <w:b/>
          <w:bCs/>
          <w:sz w:val="24"/>
          <w:szCs w:val="24"/>
        </w:rPr>
        <w:t>6 miesięcy</w:t>
      </w:r>
      <w:r w:rsidR="000465C4" w:rsidRPr="00E31390">
        <w:rPr>
          <w:rFonts w:ascii="Arial" w:hAnsi="Arial" w:cs="Arial"/>
          <w:b/>
          <w:bCs/>
          <w:sz w:val="24"/>
          <w:szCs w:val="24"/>
        </w:rPr>
        <w:t xml:space="preserve"> </w:t>
      </w:r>
      <w:r w:rsidR="000465C4" w:rsidRPr="00D82593">
        <w:rPr>
          <w:rFonts w:ascii="Arial" w:hAnsi="Arial" w:cs="Arial"/>
          <w:b/>
          <w:bCs/>
          <w:sz w:val="24"/>
          <w:szCs w:val="24"/>
        </w:rPr>
        <w:t>wykonywałem działalność gospodarczą</w:t>
      </w:r>
      <w:r w:rsidR="000465C4">
        <w:rPr>
          <w:rFonts w:ascii="Arial" w:hAnsi="Arial" w:cs="Arial"/>
          <w:sz w:val="24"/>
          <w:szCs w:val="24"/>
        </w:rPr>
        <w:t xml:space="preserve"> </w:t>
      </w:r>
      <w:r w:rsidRPr="00455A02">
        <w:rPr>
          <w:rFonts w:ascii="Arial" w:hAnsi="Arial" w:cs="Arial"/>
          <w:sz w:val="24"/>
          <w:szCs w:val="24"/>
        </w:rPr>
        <w:t>jako przedsiębiorca</w:t>
      </w:r>
      <w:r w:rsidR="000465C4">
        <w:rPr>
          <w:rFonts w:ascii="Arial" w:hAnsi="Arial" w:cs="Arial"/>
          <w:sz w:val="24"/>
          <w:szCs w:val="24"/>
        </w:rPr>
        <w:t>,</w:t>
      </w:r>
      <w:r w:rsidRPr="00455A02">
        <w:rPr>
          <w:rFonts w:ascii="Arial" w:hAnsi="Arial" w:cs="Arial"/>
          <w:sz w:val="24"/>
          <w:szCs w:val="24"/>
        </w:rPr>
        <w:t xml:space="preserve"> w tym żłobek lub klub dziecięcy</w:t>
      </w:r>
      <w:r w:rsidR="000465C4">
        <w:rPr>
          <w:rFonts w:ascii="Arial" w:hAnsi="Arial" w:cs="Arial"/>
          <w:sz w:val="24"/>
          <w:szCs w:val="24"/>
        </w:rPr>
        <w:t xml:space="preserve">, </w:t>
      </w:r>
      <w:r w:rsidRPr="00455A02">
        <w:rPr>
          <w:rFonts w:ascii="Arial" w:hAnsi="Arial" w:cs="Arial"/>
          <w:sz w:val="24"/>
          <w:szCs w:val="24"/>
        </w:rPr>
        <w:t>lub podmiot świadczący usługi rehabilitacyjne, a w przypadku niepublicznego przedszkola lub niepublicznej innej formy wychowania przedszkolnego lub niepublicznej szkoły – działalność na podstawie ustawy z dnia 14 grudnia 2016 r. – Prawo oświatowe;</w:t>
      </w:r>
    </w:p>
    <w:p w14:paraId="77BA1F72" w14:textId="0FEE4C7B" w:rsidR="00455A02" w:rsidRPr="00455A02" w:rsidRDefault="00455A02">
      <w:pPr>
        <w:pStyle w:val="Akapitzlist"/>
        <w:numPr>
          <w:ilvl w:val="0"/>
          <w:numId w:val="12"/>
        </w:numPr>
        <w:spacing w:after="160"/>
        <w:rPr>
          <w:rFonts w:ascii="Arial" w:hAnsi="Arial" w:cs="Arial"/>
          <w:sz w:val="24"/>
          <w:szCs w:val="24"/>
        </w:rPr>
      </w:pPr>
      <w:r w:rsidRPr="00455A02">
        <w:rPr>
          <w:rFonts w:ascii="Arial" w:hAnsi="Arial" w:cs="Arial"/>
          <w:sz w:val="24"/>
          <w:szCs w:val="24"/>
        </w:rPr>
        <w:t xml:space="preserve">W okresie </w:t>
      </w:r>
      <w:r w:rsidRPr="00E31390">
        <w:rPr>
          <w:rFonts w:ascii="Arial" w:hAnsi="Arial" w:cs="Arial"/>
          <w:b/>
          <w:bCs/>
          <w:sz w:val="24"/>
          <w:szCs w:val="24"/>
        </w:rPr>
        <w:t xml:space="preserve">ostatnich 6 miesięcy nie zmniejszyłem wymiaru czasu pracy </w:t>
      </w:r>
      <w:r w:rsidR="00D82593">
        <w:rPr>
          <w:rFonts w:ascii="Arial" w:hAnsi="Arial" w:cs="Arial"/>
          <w:b/>
          <w:bCs/>
          <w:sz w:val="24"/>
          <w:szCs w:val="24"/>
        </w:rPr>
        <w:br/>
      </w:r>
      <w:r w:rsidRPr="00E31390">
        <w:rPr>
          <w:rFonts w:ascii="Arial" w:hAnsi="Arial" w:cs="Arial"/>
          <w:b/>
          <w:bCs/>
          <w:sz w:val="24"/>
          <w:szCs w:val="24"/>
        </w:rPr>
        <w:t>i stanu zatrudnienia pracowników z przyczyn dotyczących zakładu pracy</w:t>
      </w:r>
      <w:r w:rsidRPr="00455A02">
        <w:rPr>
          <w:rFonts w:ascii="Arial" w:hAnsi="Arial" w:cs="Arial"/>
          <w:sz w:val="24"/>
          <w:szCs w:val="24"/>
        </w:rPr>
        <w:t>,</w:t>
      </w:r>
      <w:r w:rsidR="00D82593">
        <w:rPr>
          <w:rFonts w:ascii="Arial" w:hAnsi="Arial" w:cs="Arial"/>
          <w:sz w:val="24"/>
          <w:szCs w:val="24"/>
        </w:rPr>
        <w:t xml:space="preserve"> </w:t>
      </w:r>
      <w:r w:rsidRPr="00455A02">
        <w:rPr>
          <w:rFonts w:ascii="Arial" w:hAnsi="Arial" w:cs="Arial"/>
          <w:sz w:val="24"/>
          <w:szCs w:val="24"/>
        </w:rPr>
        <w:t xml:space="preserve">a w przypadku zmniejszenia wymiaru czasu pracy lub stanu zatrudnienia </w:t>
      </w:r>
      <w:r w:rsidR="00466E07">
        <w:rPr>
          <w:rFonts w:ascii="Arial" w:hAnsi="Arial" w:cs="Arial"/>
          <w:sz w:val="24"/>
          <w:szCs w:val="24"/>
        </w:rPr>
        <w:br/>
      </w:r>
      <w:r w:rsidRPr="00455A02">
        <w:rPr>
          <w:rFonts w:ascii="Arial" w:hAnsi="Arial" w:cs="Arial"/>
          <w:sz w:val="24"/>
          <w:szCs w:val="24"/>
        </w:rPr>
        <w:t xml:space="preserve">z innych przyczyn – uzupełniłem </w:t>
      </w:r>
      <w:r w:rsidR="00E31390" w:rsidRPr="00D82593">
        <w:rPr>
          <w:rFonts w:ascii="Arial" w:hAnsi="Arial" w:cs="Arial"/>
          <w:sz w:val="24"/>
          <w:szCs w:val="24"/>
        </w:rPr>
        <w:t>odpowiednio</w:t>
      </w:r>
      <w:r w:rsidR="00E31390">
        <w:rPr>
          <w:rFonts w:ascii="Arial" w:hAnsi="Arial" w:cs="Arial"/>
          <w:sz w:val="24"/>
          <w:szCs w:val="24"/>
        </w:rPr>
        <w:t xml:space="preserve"> </w:t>
      </w:r>
      <w:r w:rsidRPr="00455A02">
        <w:rPr>
          <w:rFonts w:ascii="Arial" w:hAnsi="Arial" w:cs="Arial"/>
          <w:sz w:val="24"/>
          <w:szCs w:val="24"/>
        </w:rPr>
        <w:t>wymiar czasu pracy lub stan zatrudnienia;</w:t>
      </w:r>
    </w:p>
    <w:p w14:paraId="63498C86" w14:textId="49169345" w:rsidR="00455A02" w:rsidRPr="00E31390" w:rsidRDefault="00455A02">
      <w:pPr>
        <w:pStyle w:val="Akapitzlist"/>
        <w:numPr>
          <w:ilvl w:val="0"/>
          <w:numId w:val="12"/>
        </w:numPr>
        <w:spacing w:after="160"/>
        <w:rPr>
          <w:rFonts w:ascii="Arial" w:hAnsi="Arial" w:cs="Arial"/>
          <w:sz w:val="24"/>
          <w:szCs w:val="24"/>
        </w:rPr>
      </w:pPr>
      <w:r w:rsidRPr="00E31390">
        <w:rPr>
          <w:rFonts w:ascii="Arial" w:hAnsi="Arial" w:cs="Arial"/>
          <w:b/>
          <w:bCs/>
          <w:sz w:val="24"/>
          <w:szCs w:val="24"/>
        </w:rPr>
        <w:t>Nie zalegam z</w:t>
      </w:r>
      <w:r w:rsidR="00E31390" w:rsidRPr="00E31390">
        <w:rPr>
          <w:rFonts w:ascii="Arial" w:hAnsi="Arial" w:cs="Arial"/>
          <w:b/>
          <w:bCs/>
          <w:sz w:val="24"/>
          <w:szCs w:val="24"/>
        </w:rPr>
        <w:t xml:space="preserve"> </w:t>
      </w:r>
      <w:r w:rsidRPr="00E31390">
        <w:rPr>
          <w:rFonts w:ascii="Arial" w:hAnsi="Arial" w:cs="Arial"/>
          <w:b/>
          <w:bCs/>
          <w:sz w:val="24"/>
          <w:szCs w:val="24"/>
        </w:rPr>
        <w:t>wypłacaniem</w:t>
      </w:r>
      <w:r w:rsidRPr="00E31390">
        <w:rPr>
          <w:rFonts w:ascii="Arial" w:hAnsi="Arial" w:cs="Arial"/>
          <w:sz w:val="24"/>
          <w:szCs w:val="24"/>
        </w:rPr>
        <w:t xml:space="preserve"> wynagrodzeń pracownikom, z opłacaniem należnych składek na ubezpieczenia społeczne, ubezpieczenie zdrowotne, Fundusz Pracy, Fundusz Gwarantowanych Świadczeń Pracowniczych, Fundusz Solidarnościowy i Fundusz Emerytur Pomostowych oraz z wpłatami na Państwowy Fundusz Rehabilitacji Osób Niepełnosprawnych,</w:t>
      </w:r>
      <w:r w:rsidR="00E31390">
        <w:rPr>
          <w:rFonts w:ascii="Arial" w:hAnsi="Arial" w:cs="Arial"/>
          <w:sz w:val="24"/>
          <w:szCs w:val="24"/>
        </w:rPr>
        <w:t xml:space="preserve"> lub </w:t>
      </w:r>
      <w:r w:rsidR="00466E07">
        <w:rPr>
          <w:rFonts w:ascii="Arial" w:hAnsi="Arial" w:cs="Arial"/>
          <w:sz w:val="24"/>
          <w:szCs w:val="24"/>
        </w:rPr>
        <w:br/>
      </w:r>
      <w:r w:rsidR="00E31390">
        <w:rPr>
          <w:rFonts w:ascii="Arial" w:hAnsi="Arial" w:cs="Arial"/>
          <w:sz w:val="24"/>
          <w:szCs w:val="24"/>
        </w:rPr>
        <w:t xml:space="preserve">z </w:t>
      </w:r>
      <w:r w:rsidRPr="00E31390">
        <w:rPr>
          <w:rFonts w:ascii="Arial" w:hAnsi="Arial" w:cs="Arial"/>
          <w:sz w:val="24"/>
          <w:szCs w:val="24"/>
        </w:rPr>
        <w:t>opłacaniem należnych składek na ubezpieczenie społeczne rolników lub na ubezpieczenie zdrowotne;</w:t>
      </w:r>
    </w:p>
    <w:p w14:paraId="17A0CD38" w14:textId="77777777" w:rsidR="00455A02" w:rsidRPr="00455A02" w:rsidRDefault="00455A02">
      <w:pPr>
        <w:pStyle w:val="Akapitzlist"/>
        <w:numPr>
          <w:ilvl w:val="0"/>
          <w:numId w:val="12"/>
        </w:numPr>
        <w:spacing w:after="160"/>
        <w:jc w:val="both"/>
        <w:rPr>
          <w:rFonts w:ascii="Arial" w:hAnsi="Arial" w:cs="Arial"/>
          <w:sz w:val="24"/>
          <w:szCs w:val="24"/>
        </w:rPr>
      </w:pPr>
      <w:r w:rsidRPr="00E31390">
        <w:rPr>
          <w:rFonts w:ascii="Arial" w:hAnsi="Arial" w:cs="Arial"/>
          <w:b/>
          <w:bCs/>
          <w:sz w:val="24"/>
          <w:szCs w:val="24"/>
        </w:rPr>
        <w:lastRenderedPageBreak/>
        <w:t>Nie zalegam z opłacaniem</w:t>
      </w:r>
      <w:r w:rsidRPr="00455A02">
        <w:rPr>
          <w:rFonts w:ascii="Arial" w:hAnsi="Arial" w:cs="Arial"/>
          <w:sz w:val="24"/>
          <w:szCs w:val="24"/>
        </w:rPr>
        <w:t xml:space="preserve"> innych </w:t>
      </w:r>
      <w:r w:rsidRPr="00E31390">
        <w:rPr>
          <w:rFonts w:ascii="Arial" w:hAnsi="Arial" w:cs="Arial"/>
          <w:b/>
          <w:bCs/>
          <w:sz w:val="24"/>
          <w:szCs w:val="24"/>
        </w:rPr>
        <w:t>danin publicznych</w:t>
      </w:r>
      <w:r w:rsidRPr="00455A02">
        <w:rPr>
          <w:rFonts w:ascii="Arial" w:hAnsi="Arial" w:cs="Arial"/>
          <w:sz w:val="24"/>
          <w:szCs w:val="24"/>
        </w:rPr>
        <w:t>;</w:t>
      </w:r>
    </w:p>
    <w:p w14:paraId="0EED9D56" w14:textId="77777777" w:rsidR="00455A02" w:rsidRPr="00455A02" w:rsidRDefault="00455A02">
      <w:pPr>
        <w:pStyle w:val="Akapitzlist"/>
        <w:numPr>
          <w:ilvl w:val="0"/>
          <w:numId w:val="12"/>
        </w:numPr>
        <w:spacing w:after="160"/>
        <w:jc w:val="both"/>
        <w:rPr>
          <w:rFonts w:ascii="Arial" w:hAnsi="Arial" w:cs="Arial"/>
          <w:sz w:val="24"/>
          <w:szCs w:val="24"/>
        </w:rPr>
      </w:pPr>
      <w:r w:rsidRPr="00E31390">
        <w:rPr>
          <w:rFonts w:ascii="Arial" w:hAnsi="Arial" w:cs="Arial"/>
          <w:b/>
          <w:bCs/>
          <w:sz w:val="24"/>
          <w:szCs w:val="24"/>
        </w:rPr>
        <w:t>Nie posiadam nieuregulowanych</w:t>
      </w:r>
      <w:r w:rsidRPr="00455A02">
        <w:rPr>
          <w:rFonts w:ascii="Arial" w:hAnsi="Arial" w:cs="Arial"/>
          <w:sz w:val="24"/>
          <w:szCs w:val="24"/>
        </w:rPr>
        <w:t xml:space="preserve"> w terminie </w:t>
      </w:r>
      <w:r w:rsidRPr="00E31390">
        <w:rPr>
          <w:rFonts w:ascii="Arial" w:hAnsi="Arial" w:cs="Arial"/>
          <w:b/>
          <w:bCs/>
          <w:sz w:val="24"/>
          <w:szCs w:val="24"/>
        </w:rPr>
        <w:t>zobowiązań cywilnoprawnych</w:t>
      </w:r>
      <w:r w:rsidRPr="00455A02">
        <w:rPr>
          <w:rFonts w:ascii="Arial" w:hAnsi="Arial" w:cs="Arial"/>
          <w:sz w:val="24"/>
          <w:szCs w:val="24"/>
        </w:rPr>
        <w:t>.</w:t>
      </w:r>
    </w:p>
    <w:p w14:paraId="2F82C0E9" w14:textId="21A55848" w:rsidR="00834ABB" w:rsidRDefault="00834ABB" w:rsidP="000D31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28D4D0E4" w14:textId="363C88C7" w:rsidR="00834ABB" w:rsidRPr="00455A02" w:rsidRDefault="00455A02" w:rsidP="000D317E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455A02">
        <w:rPr>
          <w:rFonts w:ascii="Arial" w:hAnsi="Arial" w:cs="Arial"/>
          <w:b/>
          <w:bCs/>
          <w:sz w:val="24"/>
          <w:szCs w:val="24"/>
        </w:rPr>
        <w:t>Jestem świadomy odpowiedzialności karnej za złożenie fałszywego oświadczenia</w:t>
      </w:r>
    </w:p>
    <w:p w14:paraId="5177816E" w14:textId="77777777" w:rsidR="00834ABB" w:rsidRDefault="00834ABB" w:rsidP="000D317E">
      <w:pPr>
        <w:spacing w:line="276" w:lineRule="auto"/>
        <w:ind w:left="4320"/>
        <w:rPr>
          <w:rFonts w:ascii="Arial" w:hAnsi="Arial" w:cs="Arial"/>
          <w:sz w:val="24"/>
          <w:szCs w:val="24"/>
        </w:rPr>
      </w:pPr>
    </w:p>
    <w:p w14:paraId="457D4506" w14:textId="77777777" w:rsidR="00D82593" w:rsidRDefault="00D82593" w:rsidP="000D317E">
      <w:pPr>
        <w:spacing w:line="276" w:lineRule="auto"/>
        <w:ind w:left="4320"/>
        <w:rPr>
          <w:rFonts w:ascii="Arial" w:hAnsi="Arial" w:cs="Arial"/>
          <w:sz w:val="24"/>
          <w:szCs w:val="24"/>
        </w:rPr>
      </w:pPr>
    </w:p>
    <w:p w14:paraId="6EAD0875" w14:textId="77777777" w:rsidR="00D82593" w:rsidRDefault="00DE7EC6" w:rsidP="00D82593">
      <w:pPr>
        <w:spacing w:after="0" w:line="276" w:lineRule="auto"/>
        <w:ind w:left="4320"/>
        <w:rPr>
          <w:rFonts w:ascii="Arial" w:hAnsi="Arial" w:cs="Arial"/>
          <w:sz w:val="20"/>
          <w:szCs w:val="20"/>
        </w:rPr>
      </w:pPr>
      <w:r w:rsidRPr="00F27C83">
        <w:rPr>
          <w:rFonts w:ascii="Arial" w:hAnsi="Arial" w:cs="Arial"/>
          <w:sz w:val="24"/>
          <w:szCs w:val="24"/>
        </w:rPr>
        <w:t xml:space="preserve"> ……….…………..…………………………</w:t>
      </w:r>
      <w:r w:rsidRPr="00F27C83">
        <w:rPr>
          <w:rFonts w:ascii="Arial" w:hAnsi="Arial" w:cs="Arial"/>
          <w:sz w:val="20"/>
          <w:szCs w:val="20"/>
        </w:rPr>
        <w:t xml:space="preserve">  </w:t>
      </w:r>
      <w:r w:rsidR="00D82593">
        <w:rPr>
          <w:rFonts w:ascii="Arial" w:hAnsi="Arial" w:cs="Arial"/>
          <w:sz w:val="20"/>
          <w:szCs w:val="20"/>
        </w:rPr>
        <w:t xml:space="preserve"> </w:t>
      </w:r>
      <w:r w:rsidRPr="00D82593">
        <w:rPr>
          <w:rFonts w:ascii="Arial" w:hAnsi="Arial" w:cs="Arial"/>
          <w:sz w:val="20"/>
          <w:szCs w:val="20"/>
        </w:rPr>
        <w:t xml:space="preserve">(Data, podpis i pieczęć Wnioskodawcy lub osoby                                                             </w:t>
      </w:r>
      <w:r w:rsidR="00D82593">
        <w:rPr>
          <w:rFonts w:ascii="Arial" w:hAnsi="Arial" w:cs="Arial"/>
          <w:sz w:val="20"/>
          <w:szCs w:val="20"/>
        </w:rPr>
        <w:t xml:space="preserve">  </w:t>
      </w:r>
    </w:p>
    <w:p w14:paraId="0D3AA20C" w14:textId="5C8B219B" w:rsidR="00DE7EC6" w:rsidRPr="00D82593" w:rsidRDefault="00D82593" w:rsidP="00D82593">
      <w:pPr>
        <w:spacing w:after="0" w:line="276" w:lineRule="auto"/>
        <w:ind w:left="43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DE7EC6" w:rsidRPr="00D82593">
        <w:rPr>
          <w:rFonts w:ascii="Arial" w:hAnsi="Arial" w:cs="Arial"/>
          <w:sz w:val="20"/>
          <w:szCs w:val="20"/>
        </w:rPr>
        <w:t>uprawnionej do jego reprezentowania)</w:t>
      </w:r>
    </w:p>
    <w:p w14:paraId="1D6768D3" w14:textId="77777777" w:rsidR="00DE7EC6" w:rsidRPr="00F27C83" w:rsidRDefault="00DE7EC6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  <w:r w:rsidRPr="00F27C83">
        <w:rPr>
          <w:rFonts w:ascii="Arial" w:hAnsi="Arial" w:cs="Arial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</w:p>
    <w:p w14:paraId="232D1E8D" w14:textId="77777777" w:rsidR="00DE7EC6" w:rsidRPr="00F27C83" w:rsidRDefault="00DE7EC6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6A358FD7" w14:textId="77777777" w:rsidR="00DE7EC6" w:rsidRPr="00F27C83" w:rsidRDefault="00DE7EC6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</w:p>
    <w:p w14:paraId="4EC9FAA4" w14:textId="77777777" w:rsidR="00DE7EC6" w:rsidRPr="00F27C83" w:rsidRDefault="00DE7EC6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592A6C21" w14:textId="77777777" w:rsidR="007C350B" w:rsidRPr="00F27C83" w:rsidRDefault="007C350B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4B832666" w14:textId="77777777" w:rsidR="007C350B" w:rsidRPr="00F27C83" w:rsidRDefault="007C350B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0164ECED" w14:textId="77777777" w:rsidR="007C350B" w:rsidRPr="00F27C83" w:rsidRDefault="007C350B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17E1F9B8" w14:textId="77777777" w:rsidR="007C350B" w:rsidRPr="00F27C83" w:rsidRDefault="007C350B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5335D578" w14:textId="77777777" w:rsidR="007C350B" w:rsidRPr="00F27C83" w:rsidRDefault="007C350B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534B48D4" w14:textId="77777777" w:rsidR="007C350B" w:rsidRPr="00F27C83" w:rsidRDefault="007C350B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0A35C24A" w14:textId="77777777" w:rsidR="007C350B" w:rsidRDefault="007C350B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7E484D47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6C6E18DA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1127954B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5F9AB4D4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323D032A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013A0CEC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65E4C6BE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3E8184F5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02D34541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70DE5FE9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4286012B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35F1B727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0FE24EFF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499A09D2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4604F4A5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3B1AB4C6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3594AC76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2579ED30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2B73EEF9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30588E30" w14:textId="77777777" w:rsidR="000D317E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2F14E3DE" w14:textId="77777777" w:rsidR="000D317E" w:rsidRPr="00F27C83" w:rsidRDefault="000D317E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10553A59" w14:textId="6036DC8F" w:rsidR="00F03590" w:rsidRDefault="00F03590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14F9CE08" w14:textId="1A2FBFDA" w:rsidR="00DE7EC6" w:rsidRPr="00466E07" w:rsidRDefault="00DE7EC6" w:rsidP="00D82593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66E07">
        <w:rPr>
          <w:rFonts w:ascii="Arial" w:hAnsi="Arial" w:cs="Arial"/>
          <w:b/>
          <w:i/>
          <w:iCs/>
          <w:sz w:val="18"/>
          <w:szCs w:val="18"/>
        </w:rPr>
        <w:lastRenderedPageBreak/>
        <w:t xml:space="preserve">Załącznik Nr </w:t>
      </w:r>
      <w:r w:rsidR="00466E07" w:rsidRPr="00466E07">
        <w:rPr>
          <w:rFonts w:ascii="Arial" w:hAnsi="Arial" w:cs="Arial"/>
          <w:b/>
          <w:i/>
          <w:iCs/>
          <w:sz w:val="18"/>
          <w:szCs w:val="18"/>
        </w:rPr>
        <w:t>2</w:t>
      </w:r>
    </w:p>
    <w:p w14:paraId="7A32E58D" w14:textId="77777777" w:rsidR="004B7A77" w:rsidRPr="00466E07" w:rsidRDefault="00DE7EC6" w:rsidP="00A134DA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466E07">
        <w:rPr>
          <w:rFonts w:ascii="Arial" w:hAnsi="Arial" w:cs="Arial"/>
          <w:b/>
          <w:i/>
          <w:iCs/>
          <w:sz w:val="18"/>
          <w:szCs w:val="18"/>
        </w:rPr>
        <w:t xml:space="preserve">do Wniosku o refundację kosztów </w:t>
      </w:r>
    </w:p>
    <w:p w14:paraId="3573F4FA" w14:textId="77777777" w:rsidR="004B7A77" w:rsidRPr="00466E07" w:rsidRDefault="00DE7EC6" w:rsidP="004B7A77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466E07">
        <w:rPr>
          <w:rFonts w:ascii="Arial" w:hAnsi="Arial" w:cs="Arial"/>
          <w:b/>
          <w:i/>
          <w:iCs/>
          <w:sz w:val="18"/>
          <w:szCs w:val="18"/>
        </w:rPr>
        <w:t>wyposażenia</w:t>
      </w:r>
      <w:r w:rsidR="004B7A77" w:rsidRPr="00466E07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466E07">
        <w:rPr>
          <w:rFonts w:ascii="Arial" w:hAnsi="Arial" w:cs="Arial"/>
          <w:b/>
          <w:i/>
          <w:iCs/>
          <w:sz w:val="18"/>
          <w:szCs w:val="18"/>
        </w:rPr>
        <w:t xml:space="preserve">lub doposażenia </w:t>
      </w:r>
    </w:p>
    <w:p w14:paraId="3268669E" w14:textId="57316C31" w:rsidR="00DE7EC6" w:rsidRPr="00D82593" w:rsidRDefault="00DE7EC6" w:rsidP="00D82593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jc w:val="right"/>
        <w:rPr>
          <w:rFonts w:ascii="Arial" w:hAnsi="Arial" w:cs="Arial"/>
          <w:b/>
          <w:i/>
          <w:iCs/>
        </w:rPr>
      </w:pPr>
      <w:r w:rsidRPr="00466E07">
        <w:rPr>
          <w:rFonts w:ascii="Arial" w:hAnsi="Arial" w:cs="Arial"/>
          <w:b/>
          <w:i/>
          <w:iCs/>
          <w:sz w:val="18"/>
          <w:szCs w:val="18"/>
        </w:rPr>
        <w:t>stanowiska pracy</w:t>
      </w:r>
    </w:p>
    <w:p w14:paraId="0EC9E665" w14:textId="77777777" w:rsidR="00D82593" w:rsidRPr="00F27C83" w:rsidRDefault="00D82593" w:rsidP="000D317E">
      <w:pPr>
        <w:pStyle w:val="WW-Default"/>
        <w:tabs>
          <w:tab w:val="left" w:pos="4678"/>
          <w:tab w:val="left" w:pos="5103"/>
          <w:tab w:val="left" w:pos="5670"/>
        </w:tabs>
        <w:spacing w:line="276" w:lineRule="auto"/>
        <w:ind w:left="5670"/>
        <w:rPr>
          <w:rFonts w:ascii="Arial" w:hAnsi="Arial" w:cs="Arial"/>
          <w:b/>
          <w:i/>
          <w:iCs/>
          <w:sz w:val="20"/>
          <w:szCs w:val="20"/>
        </w:rPr>
      </w:pPr>
    </w:p>
    <w:p w14:paraId="1A420236" w14:textId="60376544" w:rsidR="00DE7EC6" w:rsidRPr="00F27C83" w:rsidRDefault="00DE7EC6" w:rsidP="00D82593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F27C83">
        <w:rPr>
          <w:rFonts w:ascii="Arial" w:hAnsi="Arial" w:cs="Arial"/>
          <w:sz w:val="20"/>
          <w:szCs w:val="20"/>
        </w:rPr>
        <w:t>…………………………….</w:t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</w:r>
      <w:r w:rsidRPr="00F27C83">
        <w:rPr>
          <w:rFonts w:ascii="Arial" w:hAnsi="Arial" w:cs="Arial"/>
          <w:sz w:val="20"/>
          <w:szCs w:val="20"/>
        </w:rPr>
        <w:tab/>
        <w:t xml:space="preserve">        </w:t>
      </w:r>
      <w:r w:rsidR="00D82593">
        <w:rPr>
          <w:rFonts w:ascii="Arial" w:hAnsi="Arial" w:cs="Arial"/>
          <w:sz w:val="20"/>
          <w:szCs w:val="20"/>
        </w:rPr>
        <w:t xml:space="preserve">          </w:t>
      </w:r>
      <w:r w:rsidRPr="00F27C83">
        <w:rPr>
          <w:rFonts w:ascii="Arial" w:hAnsi="Arial" w:cs="Arial"/>
          <w:sz w:val="20"/>
          <w:szCs w:val="20"/>
        </w:rPr>
        <w:t xml:space="preserve">   ………………………………….</w:t>
      </w:r>
    </w:p>
    <w:p w14:paraId="2B474169" w14:textId="77777777" w:rsidR="00D82593" w:rsidRDefault="00D82593" w:rsidP="00D82593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DE7EC6" w:rsidRPr="00F27C83">
        <w:rPr>
          <w:rFonts w:ascii="Arial" w:hAnsi="Arial" w:cs="Arial"/>
          <w:sz w:val="20"/>
          <w:szCs w:val="20"/>
        </w:rPr>
        <w:t>(pieczęć firmowa)</w:t>
      </w:r>
      <w:r w:rsidR="00DE7EC6" w:rsidRPr="00F27C83">
        <w:rPr>
          <w:rFonts w:ascii="Arial" w:hAnsi="Arial" w:cs="Arial"/>
          <w:sz w:val="20"/>
          <w:szCs w:val="20"/>
        </w:rPr>
        <w:tab/>
      </w:r>
      <w:r w:rsidR="00DE7EC6" w:rsidRPr="00F27C83">
        <w:rPr>
          <w:rFonts w:ascii="Arial" w:hAnsi="Arial" w:cs="Arial"/>
          <w:sz w:val="20"/>
          <w:szCs w:val="20"/>
        </w:rPr>
        <w:tab/>
      </w:r>
      <w:r w:rsidR="00DE7EC6" w:rsidRPr="00F27C83">
        <w:rPr>
          <w:rFonts w:ascii="Arial" w:hAnsi="Arial" w:cs="Arial"/>
          <w:sz w:val="20"/>
          <w:szCs w:val="20"/>
        </w:rPr>
        <w:tab/>
      </w:r>
      <w:r w:rsidR="00DE7EC6" w:rsidRPr="00F27C83">
        <w:rPr>
          <w:rFonts w:ascii="Arial" w:hAnsi="Arial" w:cs="Arial"/>
          <w:sz w:val="20"/>
          <w:szCs w:val="20"/>
        </w:rPr>
        <w:tab/>
      </w:r>
      <w:r w:rsidR="00DE7EC6" w:rsidRPr="00F27C83">
        <w:rPr>
          <w:rFonts w:ascii="Arial" w:hAnsi="Arial" w:cs="Arial"/>
          <w:sz w:val="20"/>
          <w:szCs w:val="20"/>
        </w:rPr>
        <w:tab/>
        <w:t xml:space="preserve">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DE7EC6" w:rsidRPr="00F27C83">
        <w:rPr>
          <w:rFonts w:ascii="Arial" w:hAnsi="Arial" w:cs="Arial"/>
          <w:sz w:val="20"/>
          <w:szCs w:val="20"/>
        </w:rPr>
        <w:t>(miejscowość i data)</w:t>
      </w:r>
    </w:p>
    <w:p w14:paraId="7570B751" w14:textId="77777777" w:rsidR="00D82593" w:rsidRDefault="00D82593" w:rsidP="00D82593">
      <w:pPr>
        <w:spacing w:after="0"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5E5B0F5E" w14:textId="519C54DE" w:rsidR="00455A02" w:rsidRPr="00D82593" w:rsidRDefault="00750C4A" w:rsidP="00D82593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D6948">
        <w:rPr>
          <w:rFonts w:ascii="Arial" w:hAnsi="Arial" w:cs="Arial"/>
          <w:b/>
          <w:bCs/>
          <w:u w:val="single"/>
        </w:rPr>
        <w:t>OŚWIADCZENIA PRODUCENTA ROLNEGO</w:t>
      </w:r>
      <w:bookmarkStart w:id="8" w:name="_Hlk201663725"/>
    </w:p>
    <w:p w14:paraId="5DCD22CC" w14:textId="4C729797" w:rsidR="00455A02" w:rsidRPr="003D6948" w:rsidRDefault="003D6948" w:rsidP="003D6948">
      <w:pPr>
        <w:pStyle w:val="Domy"/>
        <w:shd w:val="clear" w:color="auto" w:fill="FFFFFF"/>
        <w:spacing w:before="100" w:after="119" w:line="276" w:lineRule="auto"/>
        <w:ind w:firstLine="454"/>
        <w:rPr>
          <w:rFonts w:ascii="Arial" w:hAnsi="Arial" w:cs="Arial"/>
          <w:sz w:val="22"/>
          <w:szCs w:val="22"/>
          <w:lang w:val="pl-PL"/>
        </w:rPr>
      </w:pPr>
      <w:r w:rsidRPr="003D6948">
        <w:rPr>
          <w:rFonts w:ascii="Arial" w:hAnsi="Arial" w:cs="Arial"/>
          <w:sz w:val="22"/>
          <w:szCs w:val="22"/>
          <w:shd w:val="clear" w:color="auto" w:fill="FFFFFF"/>
          <w:lang w:val="pl-PL"/>
        </w:rPr>
        <w:t>Ja, niżej podpisany, oświadczam, co następuje:</w:t>
      </w:r>
    </w:p>
    <w:p w14:paraId="66696083" w14:textId="52B92FAE" w:rsidR="00455A02" w:rsidRPr="00455A02" w:rsidRDefault="00455A02">
      <w:pPr>
        <w:pStyle w:val="Akapitzlist"/>
        <w:numPr>
          <w:ilvl w:val="0"/>
          <w:numId w:val="13"/>
        </w:numPr>
        <w:spacing w:after="160"/>
        <w:rPr>
          <w:rFonts w:ascii="Arial" w:hAnsi="Arial" w:cs="Arial"/>
          <w:sz w:val="24"/>
          <w:szCs w:val="24"/>
        </w:rPr>
      </w:pPr>
      <w:r w:rsidRPr="00455A02">
        <w:rPr>
          <w:rFonts w:ascii="Arial" w:hAnsi="Arial" w:cs="Arial"/>
          <w:sz w:val="24"/>
          <w:szCs w:val="24"/>
        </w:rPr>
        <w:t xml:space="preserve">W okresie ostatnich 2 lat </w:t>
      </w:r>
      <w:r w:rsidRPr="00732C05">
        <w:rPr>
          <w:rFonts w:ascii="Arial" w:hAnsi="Arial" w:cs="Arial"/>
          <w:b/>
          <w:bCs/>
          <w:sz w:val="24"/>
          <w:szCs w:val="24"/>
        </w:rPr>
        <w:t>nie byłem skazany</w:t>
      </w:r>
      <w:r w:rsidRPr="00455A02">
        <w:rPr>
          <w:rFonts w:ascii="Arial" w:hAnsi="Arial" w:cs="Arial"/>
          <w:sz w:val="24"/>
          <w:szCs w:val="24"/>
        </w:rPr>
        <w:t xml:space="preserve"> </w:t>
      </w:r>
      <w:r w:rsidR="00E31390" w:rsidRPr="00080F92">
        <w:rPr>
          <w:rFonts w:ascii="Arial" w:hAnsi="Arial" w:cs="Arial"/>
          <w:b/>
          <w:bCs/>
          <w:sz w:val="24"/>
          <w:szCs w:val="24"/>
        </w:rPr>
        <w:t>prawomocnym wyrokiem</w:t>
      </w:r>
      <w:r w:rsidR="00E31390" w:rsidRPr="00455A02">
        <w:rPr>
          <w:rFonts w:ascii="Arial" w:hAnsi="Arial" w:cs="Arial"/>
          <w:sz w:val="24"/>
          <w:szCs w:val="24"/>
        </w:rPr>
        <w:t xml:space="preserve"> </w:t>
      </w:r>
      <w:r w:rsidRPr="00455A02">
        <w:rPr>
          <w:rFonts w:ascii="Arial" w:hAnsi="Arial" w:cs="Arial"/>
          <w:sz w:val="24"/>
          <w:szCs w:val="24"/>
        </w:rPr>
        <w:t xml:space="preserve">za przestępstwo składania fałszywych zeznań lub oświadczeń, przeciwko wiarygodności dokumentów lub przeciwko obrotowi gospodarczemu </w:t>
      </w:r>
      <w:r w:rsidR="00080F92">
        <w:rPr>
          <w:rFonts w:ascii="Arial" w:hAnsi="Arial" w:cs="Arial"/>
          <w:sz w:val="24"/>
          <w:szCs w:val="24"/>
        </w:rPr>
        <w:br/>
      </w:r>
      <w:r w:rsidRPr="00455A02">
        <w:rPr>
          <w:rFonts w:ascii="Arial" w:hAnsi="Arial" w:cs="Arial"/>
          <w:sz w:val="24"/>
          <w:szCs w:val="24"/>
        </w:rPr>
        <w:t xml:space="preserve">i interesom majątkowym w obrocie cywilnoprawnym na podstawie ustawy </w:t>
      </w:r>
      <w:r w:rsidR="00080F92">
        <w:rPr>
          <w:rFonts w:ascii="Arial" w:hAnsi="Arial" w:cs="Arial"/>
          <w:sz w:val="24"/>
          <w:szCs w:val="24"/>
        </w:rPr>
        <w:br/>
      </w:r>
      <w:r w:rsidRPr="00455A02">
        <w:rPr>
          <w:rFonts w:ascii="Arial" w:hAnsi="Arial" w:cs="Arial"/>
          <w:sz w:val="24"/>
          <w:szCs w:val="24"/>
        </w:rPr>
        <w:t>z dnia 6 czerwca 1997 r. – Kodeks karny, za przestępstwo skarbowe na podstawie ustawy z dnia 10 września 1999 r. – Kodeks karny skarbowy lub za odpowiedni czyn zabroniony określony w przepisach prawa obcego;</w:t>
      </w:r>
    </w:p>
    <w:bookmarkEnd w:id="8"/>
    <w:p w14:paraId="73A879D9" w14:textId="76E0358E" w:rsidR="00455A02" w:rsidRPr="00455A02" w:rsidRDefault="00455A02">
      <w:pPr>
        <w:pStyle w:val="Akapitzlist"/>
        <w:numPr>
          <w:ilvl w:val="0"/>
          <w:numId w:val="13"/>
        </w:numPr>
        <w:spacing w:after="160"/>
        <w:rPr>
          <w:rFonts w:ascii="Arial" w:hAnsi="Arial" w:cs="Arial"/>
          <w:sz w:val="24"/>
          <w:szCs w:val="24"/>
        </w:rPr>
      </w:pPr>
      <w:r w:rsidRPr="00455A02">
        <w:rPr>
          <w:rFonts w:ascii="Arial" w:hAnsi="Arial" w:cs="Arial"/>
          <w:sz w:val="24"/>
          <w:szCs w:val="24"/>
        </w:rPr>
        <w:t xml:space="preserve">W okresie </w:t>
      </w:r>
      <w:r w:rsidRPr="00732C05">
        <w:rPr>
          <w:rFonts w:ascii="Arial" w:hAnsi="Arial" w:cs="Arial"/>
          <w:b/>
          <w:bCs/>
          <w:sz w:val="24"/>
          <w:szCs w:val="24"/>
        </w:rPr>
        <w:t>ostatnich</w:t>
      </w:r>
      <w:r w:rsidRPr="00455A02">
        <w:rPr>
          <w:rFonts w:ascii="Arial" w:hAnsi="Arial" w:cs="Arial"/>
          <w:sz w:val="24"/>
          <w:szCs w:val="24"/>
        </w:rPr>
        <w:t xml:space="preserve"> </w:t>
      </w:r>
      <w:r w:rsidRPr="00732C05">
        <w:rPr>
          <w:rFonts w:ascii="Arial" w:hAnsi="Arial" w:cs="Arial"/>
          <w:b/>
          <w:bCs/>
          <w:sz w:val="24"/>
          <w:szCs w:val="24"/>
        </w:rPr>
        <w:t>6 miesięcy nie zmniejszyłem wymiaru czasu pracy</w:t>
      </w:r>
      <w:r w:rsidRPr="00455A02">
        <w:rPr>
          <w:rFonts w:ascii="Arial" w:hAnsi="Arial" w:cs="Arial"/>
          <w:sz w:val="24"/>
          <w:szCs w:val="24"/>
        </w:rPr>
        <w:t xml:space="preserve"> </w:t>
      </w:r>
      <w:r w:rsidR="00732C05">
        <w:rPr>
          <w:rFonts w:ascii="Arial" w:hAnsi="Arial" w:cs="Arial"/>
          <w:sz w:val="24"/>
          <w:szCs w:val="24"/>
        </w:rPr>
        <w:br/>
      </w:r>
      <w:r w:rsidRPr="00732C05">
        <w:rPr>
          <w:rFonts w:ascii="Arial" w:hAnsi="Arial" w:cs="Arial"/>
          <w:b/>
          <w:bCs/>
          <w:sz w:val="24"/>
          <w:szCs w:val="24"/>
        </w:rPr>
        <w:t>i stanu zatrudnienia pracowników z przyczyn dotyczących zakładu pracy</w:t>
      </w:r>
      <w:r w:rsidRPr="00455A02">
        <w:rPr>
          <w:rFonts w:ascii="Arial" w:hAnsi="Arial" w:cs="Arial"/>
          <w:sz w:val="24"/>
          <w:szCs w:val="24"/>
        </w:rPr>
        <w:t xml:space="preserve">, </w:t>
      </w:r>
      <w:r w:rsidR="00080F92">
        <w:rPr>
          <w:rFonts w:ascii="Arial" w:hAnsi="Arial" w:cs="Arial"/>
          <w:sz w:val="24"/>
          <w:szCs w:val="24"/>
        </w:rPr>
        <w:br/>
      </w:r>
      <w:r w:rsidRPr="00455A02">
        <w:rPr>
          <w:rFonts w:ascii="Arial" w:hAnsi="Arial" w:cs="Arial"/>
          <w:sz w:val="24"/>
          <w:szCs w:val="24"/>
        </w:rPr>
        <w:t xml:space="preserve">a w przypadku zmniejszenia wymiaru czasu pracy lub stanu zatrudnienia </w:t>
      </w:r>
      <w:r w:rsidR="00080F92">
        <w:rPr>
          <w:rFonts w:ascii="Arial" w:hAnsi="Arial" w:cs="Arial"/>
          <w:sz w:val="24"/>
          <w:szCs w:val="24"/>
        </w:rPr>
        <w:br/>
      </w:r>
      <w:r w:rsidRPr="00455A02">
        <w:rPr>
          <w:rFonts w:ascii="Arial" w:hAnsi="Arial" w:cs="Arial"/>
          <w:sz w:val="24"/>
          <w:szCs w:val="24"/>
        </w:rPr>
        <w:t>z innych przyczyn – uzupełniłem</w:t>
      </w:r>
      <w:r w:rsidR="00E31390">
        <w:rPr>
          <w:rFonts w:ascii="Arial" w:hAnsi="Arial" w:cs="Arial"/>
          <w:sz w:val="24"/>
          <w:szCs w:val="24"/>
        </w:rPr>
        <w:t xml:space="preserve"> </w:t>
      </w:r>
      <w:r w:rsidR="00E31390" w:rsidRPr="00080F92">
        <w:rPr>
          <w:rFonts w:ascii="Arial" w:hAnsi="Arial" w:cs="Arial"/>
          <w:sz w:val="24"/>
          <w:szCs w:val="24"/>
        </w:rPr>
        <w:t>odpowiednio</w:t>
      </w:r>
      <w:r w:rsidR="00E31390">
        <w:rPr>
          <w:rFonts w:ascii="Arial" w:hAnsi="Arial" w:cs="Arial"/>
          <w:sz w:val="24"/>
          <w:szCs w:val="24"/>
        </w:rPr>
        <w:t xml:space="preserve"> </w:t>
      </w:r>
      <w:r w:rsidRPr="00455A02">
        <w:rPr>
          <w:rFonts w:ascii="Arial" w:hAnsi="Arial" w:cs="Arial"/>
          <w:sz w:val="24"/>
          <w:szCs w:val="24"/>
        </w:rPr>
        <w:t>wymiar czasu pracy lub stan zatrudnienia;</w:t>
      </w:r>
    </w:p>
    <w:p w14:paraId="5E962712" w14:textId="4610EC1D" w:rsidR="00455A02" w:rsidRPr="00E31390" w:rsidRDefault="00455A02">
      <w:pPr>
        <w:pStyle w:val="Akapitzlist"/>
        <w:numPr>
          <w:ilvl w:val="0"/>
          <w:numId w:val="13"/>
        </w:numPr>
        <w:spacing w:after="160"/>
        <w:rPr>
          <w:rFonts w:ascii="Arial" w:hAnsi="Arial" w:cs="Arial"/>
          <w:sz w:val="24"/>
          <w:szCs w:val="24"/>
        </w:rPr>
      </w:pPr>
      <w:r w:rsidRPr="00732C05">
        <w:rPr>
          <w:rFonts w:ascii="Arial" w:hAnsi="Arial" w:cs="Arial"/>
          <w:b/>
          <w:bCs/>
          <w:sz w:val="24"/>
          <w:szCs w:val="24"/>
        </w:rPr>
        <w:t>Nie zalegam z wypłacaniem</w:t>
      </w:r>
      <w:r w:rsidRPr="00E31390">
        <w:rPr>
          <w:rFonts w:ascii="Arial" w:hAnsi="Arial" w:cs="Arial"/>
          <w:sz w:val="24"/>
          <w:szCs w:val="24"/>
        </w:rPr>
        <w:t xml:space="preserve"> wynagrodzeń pracownikom, z opłacaniem należnych składek na ubezpieczenia społeczne, ubezpieczenie zdrowotne, Fundusz Pracy, Fundusz Gwarantowanych Świadczeń Pracowniczych, Fundusz Solidarnościowy i Fundusz Emerytur Pomostowych oraz z wpłatami na Państwowy Fundusz Rehabilitacji Osób Niepełnosprawnych,</w:t>
      </w:r>
      <w:r w:rsidR="00E31390">
        <w:rPr>
          <w:rFonts w:ascii="Arial" w:hAnsi="Arial" w:cs="Arial"/>
          <w:sz w:val="24"/>
          <w:szCs w:val="24"/>
        </w:rPr>
        <w:t xml:space="preserve"> </w:t>
      </w:r>
      <w:r w:rsidR="00E31390" w:rsidRPr="00080F92">
        <w:rPr>
          <w:rFonts w:ascii="Arial" w:hAnsi="Arial" w:cs="Arial"/>
          <w:sz w:val="24"/>
          <w:szCs w:val="24"/>
        </w:rPr>
        <w:t xml:space="preserve">lub </w:t>
      </w:r>
      <w:r w:rsidR="00080F92" w:rsidRPr="00080F92">
        <w:rPr>
          <w:rFonts w:ascii="Arial" w:hAnsi="Arial" w:cs="Arial"/>
          <w:sz w:val="24"/>
          <w:szCs w:val="24"/>
        </w:rPr>
        <w:br/>
      </w:r>
      <w:r w:rsidR="00E31390" w:rsidRPr="00080F92">
        <w:rPr>
          <w:rFonts w:ascii="Arial" w:hAnsi="Arial" w:cs="Arial"/>
          <w:sz w:val="24"/>
          <w:szCs w:val="24"/>
        </w:rPr>
        <w:t xml:space="preserve">z </w:t>
      </w:r>
      <w:r w:rsidRPr="00080F92">
        <w:rPr>
          <w:rFonts w:ascii="Arial" w:hAnsi="Arial" w:cs="Arial"/>
          <w:sz w:val="24"/>
          <w:szCs w:val="24"/>
        </w:rPr>
        <w:t>opłacaniem należnych składek na ubezpieczenie społeczne rolników</w:t>
      </w:r>
      <w:r w:rsidRPr="00E31390">
        <w:rPr>
          <w:rFonts w:ascii="Arial" w:hAnsi="Arial" w:cs="Arial"/>
          <w:sz w:val="24"/>
          <w:szCs w:val="24"/>
        </w:rPr>
        <w:t xml:space="preserve"> lub na ubezpieczenie zdrowotne;</w:t>
      </w:r>
    </w:p>
    <w:p w14:paraId="4165C551" w14:textId="77777777" w:rsidR="00455A02" w:rsidRPr="00455A02" w:rsidRDefault="00455A02">
      <w:pPr>
        <w:pStyle w:val="Akapitzlist"/>
        <w:numPr>
          <w:ilvl w:val="0"/>
          <w:numId w:val="13"/>
        </w:numPr>
        <w:spacing w:after="160"/>
        <w:rPr>
          <w:rFonts w:ascii="Arial" w:hAnsi="Arial" w:cs="Arial"/>
          <w:sz w:val="24"/>
          <w:szCs w:val="24"/>
        </w:rPr>
      </w:pPr>
      <w:r w:rsidRPr="00732C05">
        <w:rPr>
          <w:rFonts w:ascii="Arial" w:hAnsi="Arial" w:cs="Arial"/>
          <w:b/>
          <w:bCs/>
          <w:sz w:val="24"/>
          <w:szCs w:val="24"/>
        </w:rPr>
        <w:t>Nie zalegam z opłacaniem</w:t>
      </w:r>
      <w:r w:rsidRPr="00455A02">
        <w:rPr>
          <w:rFonts w:ascii="Arial" w:hAnsi="Arial" w:cs="Arial"/>
          <w:sz w:val="24"/>
          <w:szCs w:val="24"/>
        </w:rPr>
        <w:t xml:space="preserve"> innych </w:t>
      </w:r>
      <w:r w:rsidRPr="00732C05">
        <w:rPr>
          <w:rFonts w:ascii="Arial" w:hAnsi="Arial" w:cs="Arial"/>
          <w:b/>
          <w:bCs/>
          <w:sz w:val="24"/>
          <w:szCs w:val="24"/>
        </w:rPr>
        <w:t>danin publicznych</w:t>
      </w:r>
      <w:r w:rsidRPr="00455A02">
        <w:rPr>
          <w:rFonts w:ascii="Arial" w:hAnsi="Arial" w:cs="Arial"/>
          <w:sz w:val="24"/>
          <w:szCs w:val="24"/>
        </w:rPr>
        <w:t>;</w:t>
      </w:r>
    </w:p>
    <w:p w14:paraId="784F7DDA" w14:textId="597F9E31" w:rsidR="00455A02" w:rsidRPr="00455A02" w:rsidRDefault="00455A02">
      <w:pPr>
        <w:pStyle w:val="Akapitzlist"/>
        <w:numPr>
          <w:ilvl w:val="0"/>
          <w:numId w:val="13"/>
        </w:numPr>
        <w:spacing w:after="160"/>
        <w:rPr>
          <w:rFonts w:ascii="Arial" w:hAnsi="Arial" w:cs="Arial"/>
          <w:sz w:val="24"/>
          <w:szCs w:val="24"/>
        </w:rPr>
      </w:pPr>
      <w:r w:rsidRPr="00732C05">
        <w:rPr>
          <w:rFonts w:ascii="Arial" w:hAnsi="Arial" w:cs="Arial"/>
          <w:b/>
          <w:bCs/>
          <w:sz w:val="24"/>
          <w:szCs w:val="24"/>
        </w:rPr>
        <w:t>Nie posiada</w:t>
      </w:r>
      <w:r w:rsidR="00F03590" w:rsidRPr="00732C05">
        <w:rPr>
          <w:rFonts w:ascii="Arial" w:hAnsi="Arial" w:cs="Arial"/>
          <w:b/>
          <w:bCs/>
          <w:sz w:val="24"/>
          <w:szCs w:val="24"/>
        </w:rPr>
        <w:t>m</w:t>
      </w:r>
      <w:r w:rsidRPr="00732C05">
        <w:rPr>
          <w:rFonts w:ascii="Arial" w:hAnsi="Arial" w:cs="Arial"/>
          <w:b/>
          <w:bCs/>
          <w:sz w:val="24"/>
          <w:szCs w:val="24"/>
        </w:rPr>
        <w:t xml:space="preserve"> nieuregulowanych</w:t>
      </w:r>
      <w:r w:rsidRPr="00455A02">
        <w:rPr>
          <w:rFonts w:ascii="Arial" w:hAnsi="Arial" w:cs="Arial"/>
          <w:sz w:val="24"/>
          <w:szCs w:val="24"/>
        </w:rPr>
        <w:t xml:space="preserve"> w terminie zobowiązań cywilnoprawnych;</w:t>
      </w:r>
    </w:p>
    <w:p w14:paraId="4D6EFB3D" w14:textId="77777777" w:rsidR="00080F92" w:rsidRDefault="00455A02">
      <w:pPr>
        <w:pStyle w:val="Akapitzlist"/>
        <w:numPr>
          <w:ilvl w:val="0"/>
          <w:numId w:val="13"/>
        </w:numPr>
        <w:spacing w:after="160"/>
        <w:rPr>
          <w:rFonts w:ascii="Arial" w:hAnsi="Arial" w:cs="Arial"/>
          <w:sz w:val="24"/>
          <w:szCs w:val="24"/>
        </w:rPr>
      </w:pPr>
      <w:r w:rsidRPr="00732C05">
        <w:rPr>
          <w:rFonts w:ascii="Arial" w:hAnsi="Arial" w:cs="Arial"/>
          <w:b/>
          <w:bCs/>
          <w:sz w:val="24"/>
          <w:szCs w:val="24"/>
        </w:rPr>
        <w:t>Przez ostatnie 6 miesięcy posiadał</w:t>
      </w:r>
      <w:r w:rsidR="00E31390" w:rsidRPr="00732C05">
        <w:rPr>
          <w:rFonts w:ascii="Arial" w:hAnsi="Arial" w:cs="Arial"/>
          <w:b/>
          <w:bCs/>
          <w:sz w:val="24"/>
          <w:szCs w:val="24"/>
        </w:rPr>
        <w:t>e</w:t>
      </w:r>
      <w:r w:rsidR="00F03590" w:rsidRPr="00732C05">
        <w:rPr>
          <w:rFonts w:ascii="Arial" w:hAnsi="Arial" w:cs="Arial"/>
          <w:b/>
          <w:bCs/>
          <w:sz w:val="24"/>
          <w:szCs w:val="24"/>
        </w:rPr>
        <w:t>m</w:t>
      </w:r>
      <w:r w:rsidRPr="00732C05">
        <w:rPr>
          <w:rFonts w:ascii="Arial" w:hAnsi="Arial" w:cs="Arial"/>
          <w:b/>
          <w:bCs/>
          <w:sz w:val="24"/>
          <w:szCs w:val="24"/>
        </w:rPr>
        <w:t xml:space="preserve"> gospodarstwo</w:t>
      </w:r>
      <w:r w:rsidRPr="00080F92">
        <w:rPr>
          <w:rFonts w:ascii="Arial" w:hAnsi="Arial" w:cs="Arial"/>
          <w:sz w:val="24"/>
          <w:szCs w:val="24"/>
        </w:rPr>
        <w:t xml:space="preserve"> rolne lub prowadził</w:t>
      </w:r>
      <w:r w:rsidR="00F03590" w:rsidRPr="00080F92">
        <w:rPr>
          <w:rFonts w:ascii="Arial" w:hAnsi="Arial" w:cs="Arial"/>
          <w:sz w:val="24"/>
          <w:szCs w:val="24"/>
        </w:rPr>
        <w:t>em</w:t>
      </w:r>
      <w:r w:rsidRPr="00080F92">
        <w:rPr>
          <w:rFonts w:ascii="Arial" w:hAnsi="Arial" w:cs="Arial"/>
          <w:sz w:val="24"/>
          <w:szCs w:val="24"/>
        </w:rPr>
        <w:t xml:space="preserve"> dział specjalny produkcji rolnej;</w:t>
      </w:r>
    </w:p>
    <w:p w14:paraId="737280D1" w14:textId="7CD689BC" w:rsidR="00E31390" w:rsidRPr="00080F92" w:rsidRDefault="00E31390">
      <w:pPr>
        <w:pStyle w:val="Akapitzlist"/>
        <w:numPr>
          <w:ilvl w:val="0"/>
          <w:numId w:val="13"/>
        </w:numPr>
        <w:spacing w:after="160"/>
        <w:rPr>
          <w:rFonts w:ascii="Arial" w:hAnsi="Arial" w:cs="Arial"/>
          <w:sz w:val="24"/>
          <w:szCs w:val="24"/>
        </w:rPr>
      </w:pPr>
      <w:r w:rsidRPr="00732C05">
        <w:rPr>
          <w:rFonts w:ascii="Arial" w:hAnsi="Arial" w:cs="Arial"/>
          <w:b/>
          <w:bCs/>
          <w:sz w:val="24"/>
          <w:szCs w:val="24"/>
        </w:rPr>
        <w:t>Zatrudniałem w okresie ostatnich 6 miesięcy</w:t>
      </w:r>
      <w:r w:rsidRPr="00080F92">
        <w:rPr>
          <w:rFonts w:ascii="Arial" w:hAnsi="Arial" w:cs="Arial"/>
          <w:sz w:val="24"/>
          <w:szCs w:val="24"/>
        </w:rPr>
        <w:t xml:space="preserve"> w każdym miesiącu co najmniej jednego pracownika w pełnym wymiarze czasu pracy.</w:t>
      </w:r>
    </w:p>
    <w:p w14:paraId="1BF16622" w14:textId="00358322" w:rsidR="00D82593" w:rsidRDefault="00455A02" w:rsidP="000D317E">
      <w:pPr>
        <w:shd w:val="clear" w:color="auto" w:fill="FFFFFF"/>
        <w:autoSpaceDE w:val="0"/>
        <w:spacing w:before="60" w:after="60" w:line="276" w:lineRule="auto"/>
        <w:rPr>
          <w:rFonts w:ascii="Arial" w:hAnsi="Arial" w:cs="Arial"/>
          <w:strike/>
          <w:sz w:val="24"/>
          <w:szCs w:val="24"/>
        </w:rPr>
      </w:pPr>
      <w:r w:rsidRPr="00455A02">
        <w:rPr>
          <w:rFonts w:ascii="Arial" w:hAnsi="Arial" w:cs="Arial"/>
          <w:b/>
          <w:sz w:val="24"/>
          <w:szCs w:val="24"/>
          <w:shd w:val="clear" w:color="auto" w:fill="FFFFFF"/>
        </w:rPr>
        <w:t>Jestem świadomy odpowiedzialności karnej za złożenie fałszywego oświadczenia</w:t>
      </w:r>
      <w:r w:rsidRPr="00455A02">
        <w:rPr>
          <w:rFonts w:ascii="Arial" w:hAnsi="Arial" w:cs="Arial"/>
          <w:strike/>
          <w:sz w:val="24"/>
          <w:szCs w:val="24"/>
        </w:rPr>
        <w:t xml:space="preserve"> </w:t>
      </w:r>
    </w:p>
    <w:p w14:paraId="38805008" w14:textId="77777777" w:rsidR="00080F92" w:rsidRPr="00455A02" w:rsidRDefault="00080F92" w:rsidP="000D317E">
      <w:pPr>
        <w:shd w:val="clear" w:color="auto" w:fill="FFFFFF"/>
        <w:autoSpaceDE w:val="0"/>
        <w:spacing w:before="60" w:after="60" w:line="276" w:lineRule="auto"/>
        <w:rPr>
          <w:rFonts w:ascii="Arial" w:hAnsi="Arial" w:cs="Arial"/>
          <w:strike/>
          <w:sz w:val="24"/>
          <w:szCs w:val="24"/>
        </w:rPr>
      </w:pPr>
    </w:p>
    <w:p w14:paraId="5E9BBE1D" w14:textId="6B6C1B6C" w:rsidR="00DE7EC6" w:rsidRPr="00F27C83" w:rsidRDefault="00DE7EC6" w:rsidP="00D82593">
      <w:pPr>
        <w:spacing w:after="0" w:line="276" w:lineRule="auto"/>
        <w:ind w:left="2832" w:firstLine="708"/>
        <w:rPr>
          <w:rFonts w:ascii="Arial" w:hAnsi="Arial" w:cs="Arial"/>
          <w:sz w:val="20"/>
          <w:szCs w:val="20"/>
        </w:rPr>
      </w:pPr>
      <w:r w:rsidRPr="00F27C83">
        <w:rPr>
          <w:rFonts w:ascii="Arial" w:hAnsi="Arial" w:cs="Arial"/>
          <w:sz w:val="24"/>
          <w:szCs w:val="24"/>
        </w:rPr>
        <w:t xml:space="preserve">           </w:t>
      </w:r>
      <w:r w:rsidR="00D82593">
        <w:rPr>
          <w:rFonts w:ascii="Arial" w:hAnsi="Arial" w:cs="Arial"/>
          <w:sz w:val="24"/>
          <w:szCs w:val="24"/>
        </w:rPr>
        <w:t xml:space="preserve"> </w:t>
      </w:r>
      <w:r w:rsidRPr="00F27C83">
        <w:rPr>
          <w:rFonts w:ascii="Arial" w:hAnsi="Arial" w:cs="Arial"/>
          <w:sz w:val="20"/>
          <w:szCs w:val="20"/>
        </w:rPr>
        <w:t>……………………………………………………...</w:t>
      </w:r>
    </w:p>
    <w:p w14:paraId="109375C6" w14:textId="7FEA1108" w:rsidR="00D82593" w:rsidRPr="00D82593" w:rsidRDefault="00D82593" w:rsidP="00D82593">
      <w:pPr>
        <w:spacing w:after="0" w:line="276" w:lineRule="auto"/>
        <w:ind w:left="424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="00DE7EC6" w:rsidRPr="00D82593">
        <w:rPr>
          <w:rFonts w:ascii="Arial" w:hAnsi="Arial" w:cs="Arial"/>
          <w:sz w:val="18"/>
          <w:szCs w:val="18"/>
        </w:rPr>
        <w:t xml:space="preserve">(Data, podpis i pieczęć Wnioskodawcy lub osoby </w:t>
      </w:r>
    </w:p>
    <w:p w14:paraId="5E99D354" w14:textId="746C75A4" w:rsidR="007C350B" w:rsidRPr="00D82593" w:rsidRDefault="00D82593" w:rsidP="00D82593">
      <w:pPr>
        <w:spacing w:after="0" w:line="276" w:lineRule="auto"/>
        <w:ind w:left="4248"/>
        <w:rPr>
          <w:rFonts w:ascii="Arial" w:hAnsi="Arial" w:cs="Arial"/>
          <w:sz w:val="18"/>
          <w:szCs w:val="18"/>
        </w:rPr>
      </w:pPr>
      <w:r w:rsidRPr="00D82593">
        <w:rPr>
          <w:rFonts w:ascii="Arial" w:hAnsi="Arial" w:cs="Arial"/>
          <w:sz w:val="18"/>
          <w:szCs w:val="18"/>
        </w:rPr>
        <w:t xml:space="preserve">       </w:t>
      </w:r>
      <w:r>
        <w:rPr>
          <w:rFonts w:ascii="Arial" w:hAnsi="Arial" w:cs="Arial"/>
          <w:sz w:val="18"/>
          <w:szCs w:val="18"/>
        </w:rPr>
        <w:t xml:space="preserve">    </w:t>
      </w:r>
      <w:r w:rsidRPr="00D82593">
        <w:rPr>
          <w:rFonts w:ascii="Arial" w:hAnsi="Arial" w:cs="Arial"/>
          <w:sz w:val="18"/>
          <w:szCs w:val="18"/>
        </w:rPr>
        <w:t xml:space="preserve"> </w:t>
      </w:r>
      <w:r w:rsidR="00DE7EC6" w:rsidRPr="00D82593">
        <w:rPr>
          <w:rFonts w:ascii="Arial" w:hAnsi="Arial" w:cs="Arial"/>
          <w:sz w:val="18"/>
          <w:szCs w:val="18"/>
        </w:rPr>
        <w:t>uprawnionej do jego reprezentowania)</w:t>
      </w:r>
    </w:p>
    <w:p w14:paraId="372F2CBF" w14:textId="07942F78" w:rsidR="004B7A77" w:rsidRPr="00466E07" w:rsidRDefault="00DE7EC6" w:rsidP="004B7A77">
      <w:pPr>
        <w:spacing w:after="0" w:line="276" w:lineRule="auto"/>
        <w:ind w:left="5104"/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466E07">
        <w:rPr>
          <w:rFonts w:ascii="Arial" w:hAnsi="Arial" w:cs="Arial"/>
          <w:b/>
          <w:i/>
          <w:iCs/>
          <w:sz w:val="18"/>
          <w:szCs w:val="18"/>
        </w:rPr>
        <w:lastRenderedPageBreak/>
        <w:t xml:space="preserve">Załącznik Nr </w:t>
      </w:r>
      <w:r w:rsidR="00466E07" w:rsidRPr="00466E07">
        <w:rPr>
          <w:rFonts w:ascii="Arial" w:hAnsi="Arial" w:cs="Arial"/>
          <w:b/>
          <w:i/>
          <w:iCs/>
          <w:sz w:val="18"/>
          <w:szCs w:val="18"/>
        </w:rPr>
        <w:t>3</w:t>
      </w:r>
      <w:r w:rsidRPr="00466E07">
        <w:rPr>
          <w:rFonts w:ascii="Arial" w:hAnsi="Arial" w:cs="Arial"/>
          <w:sz w:val="18"/>
          <w:szCs w:val="18"/>
        </w:rPr>
        <w:br/>
      </w:r>
      <w:r w:rsidRPr="00466E07">
        <w:rPr>
          <w:rFonts w:ascii="Arial" w:hAnsi="Arial" w:cs="Arial"/>
          <w:b/>
          <w:i/>
          <w:iCs/>
          <w:sz w:val="18"/>
          <w:szCs w:val="18"/>
        </w:rPr>
        <w:t xml:space="preserve">do Wniosku o refundację kosztów </w:t>
      </w:r>
    </w:p>
    <w:p w14:paraId="1B60123B" w14:textId="77777777" w:rsidR="004B7A77" w:rsidRPr="00466E07" w:rsidRDefault="00DE7EC6" w:rsidP="004B7A77">
      <w:pPr>
        <w:spacing w:after="0" w:line="276" w:lineRule="auto"/>
        <w:ind w:left="5104"/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466E07">
        <w:rPr>
          <w:rFonts w:ascii="Arial" w:hAnsi="Arial" w:cs="Arial"/>
          <w:b/>
          <w:i/>
          <w:iCs/>
          <w:sz w:val="18"/>
          <w:szCs w:val="18"/>
        </w:rPr>
        <w:t xml:space="preserve">wyposażenia lub doposażenia </w:t>
      </w:r>
    </w:p>
    <w:p w14:paraId="25BD0876" w14:textId="27D46CD6" w:rsidR="00706D96" w:rsidRPr="00080F92" w:rsidRDefault="00DE7EC6" w:rsidP="004B7A77">
      <w:pPr>
        <w:spacing w:after="0" w:line="276" w:lineRule="auto"/>
        <w:ind w:left="5104"/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466E07">
        <w:rPr>
          <w:rFonts w:ascii="Arial" w:hAnsi="Arial" w:cs="Arial"/>
          <w:b/>
          <w:i/>
          <w:iCs/>
          <w:sz w:val="18"/>
          <w:szCs w:val="18"/>
        </w:rPr>
        <w:t>stanowiska pracy</w:t>
      </w:r>
    </w:p>
    <w:p w14:paraId="3FDB1376" w14:textId="35E8CE69" w:rsidR="00B861CE" w:rsidRDefault="003D6948" w:rsidP="00015B38">
      <w:pPr>
        <w:pStyle w:val="Domy"/>
        <w:shd w:val="clear" w:color="auto" w:fill="FFFFFF"/>
        <w:spacing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  <w:lang w:val="pl-PL"/>
        </w:rPr>
      </w:pPr>
      <w:r w:rsidRPr="00015B38">
        <w:rPr>
          <w:rFonts w:ascii="Arial" w:hAnsi="Arial" w:cs="Arial"/>
          <w:b/>
          <w:bCs/>
          <w:sz w:val="22"/>
          <w:szCs w:val="22"/>
          <w:u w:val="single"/>
          <w:lang w:val="pl-PL"/>
        </w:rPr>
        <w:t>O</w:t>
      </w:r>
      <w:r w:rsidR="0019346C" w:rsidRPr="00015B38">
        <w:rPr>
          <w:rFonts w:ascii="Arial" w:hAnsi="Arial" w:cs="Arial"/>
          <w:b/>
          <w:bCs/>
          <w:sz w:val="22"/>
          <w:szCs w:val="22"/>
          <w:u w:val="single"/>
          <w:lang w:val="pl-PL"/>
        </w:rPr>
        <w:t>Ś</w:t>
      </w:r>
      <w:r w:rsidRPr="00015B38">
        <w:rPr>
          <w:rFonts w:ascii="Arial" w:hAnsi="Arial" w:cs="Arial"/>
          <w:b/>
          <w:bCs/>
          <w:sz w:val="22"/>
          <w:szCs w:val="22"/>
          <w:u w:val="single"/>
          <w:lang w:val="pl-PL"/>
        </w:rPr>
        <w:t xml:space="preserve">WIADCZENIA </w:t>
      </w:r>
      <w:bookmarkStart w:id="9" w:name="_Hlk218769171"/>
      <w:r w:rsidRPr="00015B38">
        <w:rPr>
          <w:rFonts w:ascii="Arial" w:hAnsi="Arial" w:cs="Arial"/>
          <w:b/>
          <w:bCs/>
          <w:sz w:val="22"/>
          <w:szCs w:val="22"/>
          <w:u w:val="single"/>
          <w:lang w:val="pl-PL"/>
        </w:rPr>
        <w:t xml:space="preserve">PRZEDSIĘBIORCY LUB PRZEDSIĘBIORSTWA </w:t>
      </w:r>
      <w:r w:rsidR="00015B38">
        <w:rPr>
          <w:rFonts w:ascii="Arial" w:hAnsi="Arial" w:cs="Arial"/>
          <w:b/>
          <w:bCs/>
          <w:sz w:val="22"/>
          <w:szCs w:val="22"/>
          <w:u w:val="single"/>
          <w:lang w:val="pl-PL"/>
        </w:rPr>
        <w:br/>
      </w:r>
      <w:r w:rsidRPr="00015B38">
        <w:rPr>
          <w:rFonts w:ascii="Arial" w:hAnsi="Arial" w:cs="Arial"/>
          <w:b/>
          <w:bCs/>
          <w:sz w:val="22"/>
          <w:szCs w:val="22"/>
          <w:u w:val="single"/>
          <w:lang w:val="pl-PL"/>
        </w:rPr>
        <w:t>SPOŁECZNEGO</w:t>
      </w:r>
      <w:r w:rsidR="0019346C" w:rsidRPr="00015B38">
        <w:rPr>
          <w:rFonts w:ascii="Arial" w:hAnsi="Arial" w:cs="Arial"/>
          <w:b/>
          <w:bCs/>
          <w:sz w:val="22"/>
          <w:szCs w:val="22"/>
          <w:u w:val="single"/>
          <w:lang w:val="pl-PL"/>
        </w:rPr>
        <w:t xml:space="preserve"> PROWADZĄCEGO DZIAŁALNOŚĆ POLEGAJĄCĄ </w:t>
      </w:r>
      <w:r w:rsidR="00015B38">
        <w:rPr>
          <w:rFonts w:ascii="Arial" w:hAnsi="Arial" w:cs="Arial"/>
          <w:b/>
          <w:bCs/>
          <w:sz w:val="22"/>
          <w:szCs w:val="22"/>
          <w:u w:val="single"/>
          <w:lang w:val="pl-PL"/>
        </w:rPr>
        <w:br/>
      </w:r>
      <w:r w:rsidR="0019346C" w:rsidRPr="00015B38">
        <w:rPr>
          <w:rFonts w:ascii="Arial" w:hAnsi="Arial" w:cs="Arial"/>
          <w:b/>
          <w:bCs/>
          <w:sz w:val="22"/>
          <w:szCs w:val="22"/>
          <w:u w:val="single"/>
          <w:lang w:val="pl-PL"/>
        </w:rPr>
        <w:t>NA ŚWIADCZENIU USŁUG REHABILITACYJNYCH</w:t>
      </w:r>
      <w:bookmarkEnd w:id="9"/>
    </w:p>
    <w:p w14:paraId="06B53E4E" w14:textId="77777777" w:rsidR="00015B38" w:rsidRPr="00015B38" w:rsidRDefault="00015B38" w:rsidP="00015B38">
      <w:pPr>
        <w:pStyle w:val="Domy"/>
        <w:shd w:val="clear" w:color="auto" w:fill="FFFFFF"/>
        <w:spacing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  <w:lang w:val="pl-PL"/>
        </w:rPr>
      </w:pPr>
    </w:p>
    <w:p w14:paraId="0A78446E" w14:textId="2ABF7F83" w:rsidR="00B861CE" w:rsidRPr="0019346C" w:rsidRDefault="0019346C" w:rsidP="00015B38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J</w:t>
      </w:r>
      <w:r w:rsidR="00B861CE" w:rsidRPr="0019346C">
        <w:rPr>
          <w:rFonts w:ascii="Arial" w:hAnsi="Arial" w:cs="Arial"/>
          <w:sz w:val="24"/>
          <w:szCs w:val="24"/>
          <w:shd w:val="clear" w:color="auto" w:fill="FFFFFF"/>
        </w:rPr>
        <w:t>a, niżej podpisany, oświadczam, co następuje:</w:t>
      </w:r>
    </w:p>
    <w:p w14:paraId="787F7651" w14:textId="0E9BC6AF" w:rsidR="0019346C" w:rsidRPr="00080F92" w:rsidRDefault="0019346C">
      <w:pPr>
        <w:pStyle w:val="Akapitzlist"/>
        <w:numPr>
          <w:ilvl w:val="0"/>
          <w:numId w:val="14"/>
        </w:numPr>
        <w:shd w:val="clear" w:color="auto" w:fill="FFFFFF"/>
        <w:rPr>
          <w:rFonts w:ascii="Arial" w:hAnsi="Arial" w:cs="Arial"/>
          <w:bCs/>
          <w:sz w:val="24"/>
          <w:szCs w:val="24"/>
        </w:rPr>
      </w:pPr>
      <w:r w:rsidRPr="00080F92">
        <w:rPr>
          <w:rFonts w:ascii="Arial" w:hAnsi="Arial" w:cs="Arial"/>
          <w:bCs/>
          <w:sz w:val="24"/>
          <w:szCs w:val="24"/>
        </w:rPr>
        <w:t>Prowadzona przeze mnie działalność jest bezpośrednio związana ze świadczeniem usług rehabilitacyjnych dla dzieci niepełnosprawnych, w tym usług mobilnych;</w:t>
      </w:r>
    </w:p>
    <w:p w14:paraId="414857F5" w14:textId="2AE403ED" w:rsidR="00706D96" w:rsidRPr="00706D96" w:rsidRDefault="00706D96">
      <w:pPr>
        <w:pStyle w:val="Akapitzlist"/>
        <w:numPr>
          <w:ilvl w:val="0"/>
          <w:numId w:val="14"/>
        </w:numPr>
        <w:spacing w:after="160"/>
        <w:rPr>
          <w:rFonts w:ascii="Arial" w:hAnsi="Arial" w:cs="Arial"/>
          <w:sz w:val="24"/>
          <w:szCs w:val="24"/>
        </w:rPr>
      </w:pPr>
      <w:r w:rsidRPr="00706D96">
        <w:rPr>
          <w:rFonts w:ascii="Arial" w:hAnsi="Arial" w:cs="Arial"/>
          <w:sz w:val="24"/>
          <w:szCs w:val="24"/>
        </w:rPr>
        <w:t xml:space="preserve">W okresie ostatnich 2 lat </w:t>
      </w:r>
      <w:r w:rsidRPr="00732C05">
        <w:rPr>
          <w:rFonts w:ascii="Arial" w:hAnsi="Arial" w:cs="Arial"/>
          <w:b/>
          <w:bCs/>
          <w:sz w:val="24"/>
          <w:szCs w:val="24"/>
        </w:rPr>
        <w:t xml:space="preserve">nie byłem skazany </w:t>
      </w:r>
      <w:r w:rsidR="0019346C" w:rsidRPr="00732C05">
        <w:rPr>
          <w:rFonts w:ascii="Arial" w:hAnsi="Arial" w:cs="Arial"/>
          <w:b/>
          <w:bCs/>
          <w:sz w:val="24"/>
          <w:szCs w:val="24"/>
        </w:rPr>
        <w:t>prawomocnym wyrokiem</w:t>
      </w:r>
      <w:r w:rsidR="0019346C">
        <w:rPr>
          <w:rFonts w:ascii="Arial" w:hAnsi="Arial" w:cs="Arial"/>
          <w:sz w:val="24"/>
          <w:szCs w:val="24"/>
        </w:rPr>
        <w:t xml:space="preserve"> </w:t>
      </w:r>
      <w:r w:rsidRPr="00706D96">
        <w:rPr>
          <w:rFonts w:ascii="Arial" w:hAnsi="Arial" w:cs="Arial"/>
          <w:sz w:val="24"/>
          <w:szCs w:val="24"/>
        </w:rPr>
        <w:t xml:space="preserve">za przestępstwo składania fałszywych zeznań lub oświadczeń, przeciwko wiarygodności dokumentów lub przeciwko obrotowi gospodarczemu </w:t>
      </w:r>
      <w:r w:rsidR="00080F92">
        <w:rPr>
          <w:rFonts w:ascii="Arial" w:hAnsi="Arial" w:cs="Arial"/>
          <w:sz w:val="24"/>
          <w:szCs w:val="24"/>
        </w:rPr>
        <w:br/>
      </w:r>
      <w:r w:rsidRPr="00706D96">
        <w:rPr>
          <w:rFonts w:ascii="Arial" w:hAnsi="Arial" w:cs="Arial"/>
          <w:sz w:val="24"/>
          <w:szCs w:val="24"/>
        </w:rPr>
        <w:t xml:space="preserve">i interesom majątkowym w obrocie cywilnoprawnym na podstawie ustawy </w:t>
      </w:r>
      <w:r w:rsidR="00080F92">
        <w:rPr>
          <w:rFonts w:ascii="Arial" w:hAnsi="Arial" w:cs="Arial"/>
          <w:sz w:val="24"/>
          <w:szCs w:val="24"/>
        </w:rPr>
        <w:br/>
      </w:r>
      <w:r w:rsidRPr="00706D96">
        <w:rPr>
          <w:rFonts w:ascii="Arial" w:hAnsi="Arial" w:cs="Arial"/>
          <w:sz w:val="24"/>
          <w:szCs w:val="24"/>
        </w:rPr>
        <w:t>z dnia 6 czerwca 1997 r. – Kodeks karny, za przestępstwo skarbowe na podstawie ustawy z dnia 10 września 1999 r. – Kodeks karny skarbowy lub za odpowiedni czyn zabroniony określony w przepisach prawa obcego;</w:t>
      </w:r>
    </w:p>
    <w:p w14:paraId="4913DED1" w14:textId="1618330E" w:rsidR="00706D96" w:rsidRPr="0019346C" w:rsidRDefault="00706D96">
      <w:pPr>
        <w:pStyle w:val="Akapitzlist"/>
        <w:numPr>
          <w:ilvl w:val="0"/>
          <w:numId w:val="14"/>
        </w:numPr>
        <w:spacing w:after="160"/>
        <w:rPr>
          <w:rFonts w:ascii="Arial" w:hAnsi="Arial" w:cs="Arial"/>
          <w:sz w:val="24"/>
          <w:szCs w:val="24"/>
        </w:rPr>
      </w:pPr>
      <w:r w:rsidRPr="00732C05">
        <w:rPr>
          <w:rFonts w:ascii="Arial" w:hAnsi="Arial" w:cs="Arial"/>
          <w:b/>
          <w:bCs/>
          <w:sz w:val="24"/>
          <w:szCs w:val="24"/>
        </w:rPr>
        <w:t>Nie zalegam z</w:t>
      </w:r>
      <w:r w:rsidR="0019346C" w:rsidRPr="00732C05">
        <w:rPr>
          <w:rFonts w:ascii="Arial" w:hAnsi="Arial" w:cs="Arial"/>
          <w:b/>
          <w:bCs/>
          <w:sz w:val="24"/>
          <w:szCs w:val="24"/>
        </w:rPr>
        <w:t xml:space="preserve"> </w:t>
      </w:r>
      <w:r w:rsidRPr="00732C05">
        <w:rPr>
          <w:rFonts w:ascii="Arial" w:hAnsi="Arial" w:cs="Arial"/>
          <w:b/>
          <w:bCs/>
          <w:sz w:val="24"/>
          <w:szCs w:val="24"/>
        </w:rPr>
        <w:t>wypłacaniem</w:t>
      </w:r>
      <w:r w:rsidRPr="0019346C">
        <w:rPr>
          <w:rFonts w:ascii="Arial" w:hAnsi="Arial" w:cs="Arial"/>
          <w:sz w:val="24"/>
          <w:szCs w:val="24"/>
        </w:rPr>
        <w:t xml:space="preserve"> wynagrodzeń pracownikom, z opłacaniem należnych składek na ubezpieczenia społeczne, ubezpieczenie zdrowotne, Fundusz Pracy, Fundusz Gwarantowanych Świadczeń Pracowniczych, Fundusz Solidarnościowy i Fundusz Emerytur Pomostowych oraz z wpłatami na Państwowy Fundusz Rehabilitacji Osób Niepełnosprawnych,</w:t>
      </w:r>
      <w:r w:rsidR="0019346C">
        <w:rPr>
          <w:rFonts w:ascii="Arial" w:hAnsi="Arial" w:cs="Arial"/>
          <w:sz w:val="24"/>
          <w:szCs w:val="24"/>
        </w:rPr>
        <w:t xml:space="preserve"> lub </w:t>
      </w:r>
      <w:r w:rsidRPr="0019346C">
        <w:rPr>
          <w:rFonts w:ascii="Arial" w:hAnsi="Arial" w:cs="Arial"/>
          <w:sz w:val="24"/>
          <w:szCs w:val="24"/>
        </w:rPr>
        <w:t>opłacaniem należnych składek na ubezpieczenie społeczne rolników lub na ubezpieczenie zdrowotne;</w:t>
      </w:r>
    </w:p>
    <w:p w14:paraId="1A57D211" w14:textId="77777777" w:rsidR="00706D96" w:rsidRPr="00706D96" w:rsidRDefault="00706D96">
      <w:pPr>
        <w:pStyle w:val="Akapitzlist"/>
        <w:numPr>
          <w:ilvl w:val="0"/>
          <w:numId w:val="14"/>
        </w:numPr>
        <w:spacing w:after="160"/>
        <w:rPr>
          <w:rFonts w:ascii="Arial" w:hAnsi="Arial" w:cs="Arial"/>
          <w:sz w:val="24"/>
          <w:szCs w:val="24"/>
        </w:rPr>
      </w:pPr>
      <w:r w:rsidRPr="00732C05">
        <w:rPr>
          <w:rFonts w:ascii="Arial" w:hAnsi="Arial" w:cs="Arial"/>
          <w:b/>
          <w:bCs/>
          <w:sz w:val="24"/>
          <w:szCs w:val="24"/>
        </w:rPr>
        <w:t>Nie zalegam z opłacaniem</w:t>
      </w:r>
      <w:r w:rsidRPr="00706D96">
        <w:rPr>
          <w:rFonts w:ascii="Arial" w:hAnsi="Arial" w:cs="Arial"/>
          <w:sz w:val="24"/>
          <w:szCs w:val="24"/>
        </w:rPr>
        <w:t xml:space="preserve"> innych </w:t>
      </w:r>
      <w:r w:rsidRPr="00732C05">
        <w:rPr>
          <w:rFonts w:ascii="Arial" w:hAnsi="Arial" w:cs="Arial"/>
          <w:b/>
          <w:bCs/>
          <w:sz w:val="24"/>
          <w:szCs w:val="24"/>
        </w:rPr>
        <w:t>danin publicznych</w:t>
      </w:r>
      <w:r w:rsidRPr="00706D96">
        <w:rPr>
          <w:rFonts w:ascii="Arial" w:hAnsi="Arial" w:cs="Arial"/>
          <w:sz w:val="24"/>
          <w:szCs w:val="24"/>
        </w:rPr>
        <w:t>;</w:t>
      </w:r>
    </w:p>
    <w:p w14:paraId="36229D5C" w14:textId="77777777" w:rsidR="00706D96" w:rsidRPr="00706D96" w:rsidRDefault="00706D96">
      <w:pPr>
        <w:pStyle w:val="Akapitzlist"/>
        <w:numPr>
          <w:ilvl w:val="0"/>
          <w:numId w:val="14"/>
        </w:numPr>
        <w:spacing w:after="160"/>
        <w:rPr>
          <w:rFonts w:ascii="Arial" w:hAnsi="Arial" w:cs="Arial"/>
          <w:sz w:val="24"/>
          <w:szCs w:val="24"/>
        </w:rPr>
      </w:pPr>
      <w:r w:rsidRPr="00732C05">
        <w:rPr>
          <w:rFonts w:ascii="Arial" w:hAnsi="Arial" w:cs="Arial"/>
          <w:b/>
          <w:bCs/>
          <w:sz w:val="24"/>
          <w:szCs w:val="24"/>
        </w:rPr>
        <w:t>Nie posiadam nieuregulowanych</w:t>
      </w:r>
      <w:r w:rsidRPr="00706D96">
        <w:rPr>
          <w:rFonts w:ascii="Arial" w:hAnsi="Arial" w:cs="Arial"/>
          <w:sz w:val="24"/>
          <w:szCs w:val="24"/>
        </w:rPr>
        <w:t xml:space="preserve"> w terminie zobowiązań cywilnoprawnych;</w:t>
      </w:r>
    </w:p>
    <w:p w14:paraId="0C6FC931" w14:textId="39B2C305" w:rsidR="00706D96" w:rsidRPr="00080F92" w:rsidRDefault="00706D96">
      <w:pPr>
        <w:pStyle w:val="Akapitzlist"/>
        <w:numPr>
          <w:ilvl w:val="0"/>
          <w:numId w:val="14"/>
        </w:numPr>
        <w:spacing w:after="160"/>
        <w:rPr>
          <w:rFonts w:ascii="Arial" w:hAnsi="Arial" w:cs="Arial"/>
          <w:sz w:val="24"/>
          <w:szCs w:val="24"/>
        </w:rPr>
      </w:pPr>
      <w:r w:rsidRPr="00732C05">
        <w:rPr>
          <w:rFonts w:ascii="Arial" w:hAnsi="Arial" w:cs="Arial"/>
          <w:b/>
          <w:bCs/>
          <w:sz w:val="24"/>
          <w:szCs w:val="24"/>
        </w:rPr>
        <w:t>Nie zmniejszyłem</w:t>
      </w:r>
      <w:r w:rsidRPr="00080F92">
        <w:rPr>
          <w:rFonts w:ascii="Arial" w:hAnsi="Arial" w:cs="Arial"/>
          <w:sz w:val="24"/>
          <w:szCs w:val="24"/>
        </w:rPr>
        <w:t xml:space="preserve"> </w:t>
      </w:r>
      <w:r w:rsidR="0019346C" w:rsidRPr="00080F92">
        <w:rPr>
          <w:rFonts w:ascii="Arial" w:hAnsi="Arial" w:cs="Arial"/>
          <w:sz w:val="24"/>
          <w:szCs w:val="24"/>
        </w:rPr>
        <w:t xml:space="preserve">w okresie </w:t>
      </w:r>
      <w:r w:rsidR="0019346C" w:rsidRPr="00732C05">
        <w:rPr>
          <w:rFonts w:ascii="Arial" w:hAnsi="Arial" w:cs="Arial"/>
          <w:b/>
          <w:bCs/>
          <w:sz w:val="24"/>
          <w:szCs w:val="24"/>
        </w:rPr>
        <w:t xml:space="preserve">ostatnich 6 miesięcy </w:t>
      </w:r>
      <w:r w:rsidR="0019346C" w:rsidRPr="00080F92">
        <w:rPr>
          <w:rFonts w:ascii="Arial" w:hAnsi="Arial" w:cs="Arial"/>
          <w:sz w:val="24"/>
          <w:szCs w:val="24"/>
        </w:rPr>
        <w:t xml:space="preserve">lub w okresie posiadania statusu przedsiębiorstwa społecznego, w przypadku posiadania tego statusu krócej niż 6 miesięcy, </w:t>
      </w:r>
      <w:r w:rsidRPr="00732C05">
        <w:rPr>
          <w:rFonts w:ascii="Arial" w:hAnsi="Arial" w:cs="Arial"/>
          <w:b/>
          <w:bCs/>
          <w:sz w:val="24"/>
          <w:szCs w:val="24"/>
        </w:rPr>
        <w:t>wymiaru czasu pracy i stanu zatrudnienia pracowników</w:t>
      </w:r>
      <w:r w:rsidRPr="00080F92">
        <w:rPr>
          <w:rFonts w:ascii="Arial" w:hAnsi="Arial" w:cs="Arial"/>
          <w:sz w:val="24"/>
          <w:szCs w:val="24"/>
        </w:rPr>
        <w:t xml:space="preserve"> </w:t>
      </w:r>
      <w:r w:rsidRPr="00732C05">
        <w:rPr>
          <w:rFonts w:ascii="Arial" w:hAnsi="Arial" w:cs="Arial"/>
          <w:b/>
          <w:bCs/>
          <w:sz w:val="24"/>
          <w:szCs w:val="24"/>
        </w:rPr>
        <w:t>z przyczyn dotyczących zakładu pracy</w:t>
      </w:r>
      <w:r w:rsidRPr="00080F92">
        <w:rPr>
          <w:rFonts w:ascii="Arial" w:hAnsi="Arial" w:cs="Arial"/>
          <w:sz w:val="24"/>
          <w:szCs w:val="24"/>
        </w:rPr>
        <w:t xml:space="preserve">, a w przypadku zmniejszenia wymiaru czasu pracy lub stanu zatrudnienia z innych przyczyn – uzupełniłem </w:t>
      </w:r>
      <w:r w:rsidR="005D1563" w:rsidRPr="00080F92">
        <w:rPr>
          <w:rFonts w:ascii="Arial" w:hAnsi="Arial" w:cs="Arial"/>
          <w:sz w:val="24"/>
          <w:szCs w:val="24"/>
        </w:rPr>
        <w:t xml:space="preserve">odpowiednio </w:t>
      </w:r>
      <w:r w:rsidRPr="00080F92">
        <w:rPr>
          <w:rFonts w:ascii="Arial" w:hAnsi="Arial" w:cs="Arial"/>
          <w:sz w:val="24"/>
          <w:szCs w:val="24"/>
        </w:rPr>
        <w:t>wymiar czasu pracy lub stan zatrudnienia</w:t>
      </w:r>
      <w:r w:rsidR="005D1563" w:rsidRPr="00080F92">
        <w:rPr>
          <w:rFonts w:ascii="Arial" w:hAnsi="Arial" w:cs="Arial"/>
          <w:sz w:val="24"/>
          <w:szCs w:val="24"/>
        </w:rPr>
        <w:t>.</w:t>
      </w:r>
    </w:p>
    <w:p w14:paraId="564E0FE1" w14:textId="4E39EC6E" w:rsidR="00DE7EC6" w:rsidRDefault="00706D96" w:rsidP="000D317E">
      <w:pPr>
        <w:shd w:val="clear" w:color="auto" w:fill="FFFFFF"/>
        <w:autoSpaceDE w:val="0"/>
        <w:spacing w:before="60" w:after="60" w:line="276" w:lineRule="auto"/>
        <w:rPr>
          <w:rFonts w:ascii="Arial" w:hAnsi="Arial" w:cs="Arial"/>
          <w:strike/>
          <w:sz w:val="24"/>
          <w:szCs w:val="24"/>
        </w:rPr>
      </w:pPr>
      <w:bookmarkStart w:id="10" w:name="_Hlk218768546"/>
      <w:r w:rsidRPr="00706D96">
        <w:rPr>
          <w:rFonts w:ascii="Arial" w:hAnsi="Arial" w:cs="Arial"/>
          <w:b/>
          <w:sz w:val="24"/>
          <w:szCs w:val="24"/>
          <w:shd w:val="clear" w:color="auto" w:fill="FFFFFF"/>
        </w:rPr>
        <w:t>Jestem świadomy odpowiedzialności karnej za złożenie fałszywego oświadczenia</w:t>
      </w:r>
      <w:r w:rsidRPr="00706D96">
        <w:rPr>
          <w:rFonts w:ascii="Arial" w:hAnsi="Arial" w:cs="Arial"/>
          <w:strike/>
          <w:sz w:val="24"/>
          <w:szCs w:val="24"/>
        </w:rPr>
        <w:t xml:space="preserve"> </w:t>
      </w:r>
    </w:p>
    <w:p w14:paraId="1707BF8E" w14:textId="77777777" w:rsidR="00466E07" w:rsidRDefault="00466E07" w:rsidP="000D317E">
      <w:pPr>
        <w:shd w:val="clear" w:color="auto" w:fill="FFFFFF"/>
        <w:autoSpaceDE w:val="0"/>
        <w:spacing w:before="60" w:after="60" w:line="276" w:lineRule="auto"/>
        <w:rPr>
          <w:rFonts w:ascii="Arial" w:hAnsi="Arial" w:cs="Arial"/>
          <w:strike/>
          <w:sz w:val="24"/>
          <w:szCs w:val="24"/>
        </w:rPr>
      </w:pPr>
    </w:p>
    <w:p w14:paraId="13761FE7" w14:textId="77777777" w:rsidR="00C53920" w:rsidRPr="000D317E" w:rsidRDefault="00C53920" w:rsidP="000D317E">
      <w:pPr>
        <w:shd w:val="clear" w:color="auto" w:fill="FFFFFF"/>
        <w:autoSpaceDE w:val="0"/>
        <w:spacing w:before="60" w:after="60" w:line="276" w:lineRule="auto"/>
        <w:rPr>
          <w:rFonts w:ascii="Arial" w:hAnsi="Arial" w:cs="Arial"/>
          <w:strike/>
          <w:sz w:val="24"/>
          <w:szCs w:val="24"/>
        </w:rPr>
      </w:pPr>
    </w:p>
    <w:bookmarkEnd w:id="10"/>
    <w:p w14:paraId="0BC400C2" w14:textId="77777777" w:rsidR="00DE7EC6" w:rsidRPr="00F27C83" w:rsidRDefault="00DE7EC6" w:rsidP="00080F92">
      <w:pPr>
        <w:spacing w:after="0" w:line="276" w:lineRule="auto"/>
        <w:ind w:left="4320"/>
        <w:rPr>
          <w:rFonts w:ascii="Arial" w:hAnsi="Arial" w:cs="Arial"/>
          <w:sz w:val="20"/>
          <w:szCs w:val="20"/>
        </w:rPr>
      </w:pPr>
      <w:r w:rsidRPr="00F27C83">
        <w:rPr>
          <w:rFonts w:ascii="Arial" w:hAnsi="Arial" w:cs="Arial"/>
          <w:sz w:val="20"/>
          <w:szCs w:val="20"/>
        </w:rPr>
        <w:t>……….…………..…………………………………...</w:t>
      </w:r>
    </w:p>
    <w:p w14:paraId="4C0BA65F" w14:textId="36B19E70" w:rsidR="00080F92" w:rsidRDefault="00080F92" w:rsidP="00080F92">
      <w:pPr>
        <w:spacing w:after="0" w:line="276" w:lineRule="auto"/>
        <w:ind w:left="424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DE7EC6" w:rsidRPr="00080F92">
        <w:rPr>
          <w:rFonts w:ascii="Arial" w:hAnsi="Arial" w:cs="Arial"/>
          <w:sz w:val="18"/>
          <w:szCs w:val="18"/>
        </w:rPr>
        <w:t xml:space="preserve">(Data, podpis i pieczęć Wnioskodawcy lub osoby </w:t>
      </w:r>
    </w:p>
    <w:p w14:paraId="4960A2F1" w14:textId="046232D8" w:rsidR="004B7A77" w:rsidRPr="00C53920" w:rsidRDefault="00080F92" w:rsidP="00C53920">
      <w:pPr>
        <w:spacing w:after="0" w:line="276" w:lineRule="auto"/>
        <w:ind w:left="424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 w:rsidR="00DE7EC6" w:rsidRPr="00080F92">
        <w:rPr>
          <w:rFonts w:ascii="Arial" w:hAnsi="Arial" w:cs="Arial"/>
          <w:sz w:val="18"/>
          <w:szCs w:val="18"/>
        </w:rPr>
        <w:t>uprawnionej do jego reprezentowania)</w:t>
      </w:r>
      <w:r w:rsidR="00F231E5" w:rsidRPr="00080F92">
        <w:rPr>
          <w:rFonts w:ascii="Arial" w:hAnsi="Arial" w:cs="Arial"/>
          <w:b/>
          <w:i/>
          <w:iCs/>
        </w:rPr>
        <w:t xml:space="preserve">                                                                                                      </w:t>
      </w:r>
    </w:p>
    <w:p w14:paraId="47B1C93B" w14:textId="0F27A661" w:rsidR="00780A85" w:rsidRPr="00466E07" w:rsidRDefault="00780A85" w:rsidP="007C1B40">
      <w:pPr>
        <w:pStyle w:val="WW-Default"/>
        <w:tabs>
          <w:tab w:val="left" w:pos="4678"/>
          <w:tab w:val="left" w:pos="5103"/>
          <w:tab w:val="left" w:pos="5670"/>
          <w:tab w:val="left" w:pos="5812"/>
          <w:tab w:val="left" w:pos="5954"/>
        </w:tabs>
        <w:spacing w:line="276" w:lineRule="auto"/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466E07">
        <w:rPr>
          <w:rFonts w:ascii="Arial" w:hAnsi="Arial" w:cs="Arial"/>
          <w:b/>
          <w:i/>
          <w:iCs/>
          <w:sz w:val="18"/>
          <w:szCs w:val="18"/>
        </w:rPr>
        <w:lastRenderedPageBreak/>
        <w:t xml:space="preserve">Załącznik Nr </w:t>
      </w:r>
      <w:r w:rsidR="00466E07" w:rsidRPr="00466E07">
        <w:rPr>
          <w:rFonts w:ascii="Arial" w:hAnsi="Arial" w:cs="Arial"/>
          <w:b/>
          <w:i/>
          <w:iCs/>
          <w:sz w:val="18"/>
          <w:szCs w:val="18"/>
        </w:rPr>
        <w:t>4</w:t>
      </w:r>
    </w:p>
    <w:p w14:paraId="2536526C" w14:textId="77777777" w:rsidR="00C53920" w:rsidRDefault="00780A85" w:rsidP="00C53920">
      <w:pPr>
        <w:tabs>
          <w:tab w:val="left" w:pos="5655"/>
        </w:tabs>
        <w:spacing w:line="276" w:lineRule="auto"/>
        <w:ind w:left="5655"/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466E07">
        <w:rPr>
          <w:rFonts w:ascii="Arial" w:hAnsi="Arial" w:cs="Arial"/>
          <w:b/>
          <w:i/>
          <w:iCs/>
          <w:sz w:val="18"/>
          <w:szCs w:val="18"/>
          <w:highlight w:val="yellow"/>
        </w:rPr>
        <w:tab/>
      </w:r>
      <w:r w:rsidRPr="00466E07">
        <w:rPr>
          <w:rFonts w:ascii="Arial" w:hAnsi="Arial" w:cs="Arial"/>
          <w:b/>
          <w:i/>
          <w:iCs/>
          <w:sz w:val="18"/>
          <w:szCs w:val="18"/>
        </w:rPr>
        <w:t xml:space="preserve">do Wniosku o refundację kosztów wyposażenia lub doposażenia stanowiska pracy </w:t>
      </w:r>
    </w:p>
    <w:p w14:paraId="022EC6DA" w14:textId="662B4657" w:rsidR="00DC27CD" w:rsidRPr="00C53920" w:rsidRDefault="00101B11" w:rsidP="00C53920">
      <w:pPr>
        <w:tabs>
          <w:tab w:val="left" w:pos="5655"/>
        </w:tabs>
        <w:spacing w:line="276" w:lineRule="auto"/>
        <w:jc w:val="center"/>
        <w:rPr>
          <w:rFonts w:ascii="Arial" w:hAnsi="Arial" w:cs="Arial"/>
          <w:b/>
          <w:i/>
          <w:iCs/>
          <w:sz w:val="18"/>
          <w:szCs w:val="18"/>
        </w:rPr>
      </w:pPr>
      <w:r w:rsidRPr="00015B38">
        <w:rPr>
          <w:rFonts w:ascii="Arial" w:hAnsi="Arial" w:cs="Arial"/>
          <w:b/>
          <w:u w:val="single"/>
          <w:lang w:val="x-none" w:eastAsia="x-none"/>
        </w:rPr>
        <w:t>OŚWIADCZENIE WNIOSKODAWCY</w:t>
      </w:r>
      <w:r w:rsidRPr="00015B38">
        <w:rPr>
          <w:rFonts w:ascii="Arial" w:hAnsi="Arial" w:cs="Arial"/>
          <w:b/>
          <w:u w:val="single"/>
          <w:lang w:eastAsia="x-none"/>
        </w:rPr>
        <w:t xml:space="preserve"> </w:t>
      </w:r>
      <w:r w:rsidR="00AB77CB" w:rsidRPr="00015B38">
        <w:rPr>
          <w:rFonts w:ascii="Arial" w:hAnsi="Arial" w:cs="Arial"/>
          <w:b/>
          <w:u w:val="single"/>
          <w:lang w:eastAsia="x-none"/>
        </w:rPr>
        <w:br/>
      </w:r>
      <w:r w:rsidRPr="00015B38">
        <w:rPr>
          <w:rFonts w:ascii="Arial" w:hAnsi="Arial" w:cs="Arial"/>
          <w:b/>
          <w:u w:val="single"/>
          <w:lang w:eastAsia="x-none"/>
        </w:rPr>
        <w:t>O WYBORZE FORMY ZABEZPIECZENIA</w:t>
      </w:r>
    </w:p>
    <w:p w14:paraId="583A072B" w14:textId="452B57E6" w:rsidR="00D25486" w:rsidRPr="00D25486" w:rsidRDefault="00AB77CB">
      <w:pPr>
        <w:pStyle w:val="Akapitzlist"/>
        <w:numPr>
          <w:ilvl w:val="3"/>
          <w:numId w:val="6"/>
        </w:numPr>
        <w:rPr>
          <w:rFonts w:ascii="Arial" w:hAnsi="Arial" w:cs="Arial"/>
          <w:b/>
          <w:bCs/>
          <w:sz w:val="24"/>
          <w:szCs w:val="24"/>
          <w:lang w:eastAsia="x-none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>Zostałem poinformowany, że p</w:t>
      </w:r>
      <w:r w:rsidR="00D25486" w:rsidRPr="00D25486">
        <w:rPr>
          <w:rFonts w:ascii="Arial" w:hAnsi="Arial" w:cs="Arial"/>
          <w:b/>
          <w:bCs/>
          <w:sz w:val="24"/>
          <w:szCs w:val="24"/>
          <w:lang w:eastAsia="x-none"/>
        </w:rPr>
        <w:t xml:space="preserve">o pozytywnym rozpatrzeniu wniosku w celu podpisania umowy </w:t>
      </w:r>
      <w:r>
        <w:rPr>
          <w:rFonts w:ascii="Arial" w:hAnsi="Arial" w:cs="Arial"/>
          <w:b/>
          <w:bCs/>
          <w:sz w:val="24"/>
          <w:szCs w:val="24"/>
          <w:lang w:eastAsia="x-none"/>
        </w:rPr>
        <w:t>jestem zobowiązany</w:t>
      </w:r>
      <w:r w:rsidR="00D25486" w:rsidRPr="00D25486">
        <w:rPr>
          <w:rFonts w:ascii="Arial" w:hAnsi="Arial" w:cs="Arial"/>
          <w:b/>
          <w:bCs/>
          <w:sz w:val="24"/>
          <w:szCs w:val="24"/>
          <w:lang w:eastAsia="x-none"/>
        </w:rPr>
        <w:t xml:space="preserve"> w wyznaczonym przez Urząd terminie </w:t>
      </w:r>
      <w:r w:rsidR="00D25486" w:rsidRPr="00D25486">
        <w:rPr>
          <w:rFonts w:ascii="Arial" w:hAnsi="Arial" w:cs="Arial"/>
          <w:b/>
          <w:bCs/>
          <w:sz w:val="24"/>
          <w:szCs w:val="24"/>
          <w:u w:val="single"/>
          <w:lang w:eastAsia="x-none"/>
        </w:rPr>
        <w:t>dostarczyć</w:t>
      </w:r>
      <w:r w:rsidR="00D25486" w:rsidRPr="00D25486">
        <w:rPr>
          <w:rFonts w:ascii="Arial" w:hAnsi="Arial" w:cs="Arial"/>
          <w:b/>
          <w:bCs/>
          <w:sz w:val="24"/>
          <w:szCs w:val="24"/>
          <w:lang w:eastAsia="x-none"/>
        </w:rPr>
        <w:t xml:space="preserve"> odpowiednio:</w:t>
      </w:r>
    </w:p>
    <w:p w14:paraId="4531E3A6" w14:textId="5D196B0F" w:rsidR="00D25486" w:rsidRPr="00D25486" w:rsidRDefault="00D25486">
      <w:pPr>
        <w:pStyle w:val="Akapitzlist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  <w:lang w:eastAsia="x-none"/>
        </w:rPr>
      </w:pPr>
      <w:r w:rsidRPr="00D25486">
        <w:rPr>
          <w:rFonts w:ascii="Arial" w:hAnsi="Arial" w:cs="Arial"/>
          <w:b/>
          <w:bCs/>
          <w:sz w:val="24"/>
          <w:szCs w:val="24"/>
          <w:lang w:eastAsia="x-none"/>
        </w:rPr>
        <w:t>przy wyborze zabezpieczenia w postaci weksla z poręczeniem wekslowym (</w:t>
      </w:r>
      <w:proofErr w:type="spellStart"/>
      <w:r w:rsidRPr="00D25486">
        <w:rPr>
          <w:rFonts w:ascii="Arial" w:hAnsi="Arial" w:cs="Arial"/>
          <w:b/>
          <w:bCs/>
          <w:sz w:val="24"/>
          <w:szCs w:val="24"/>
          <w:lang w:eastAsia="x-none"/>
        </w:rPr>
        <w:t>aval</w:t>
      </w:r>
      <w:proofErr w:type="spellEnd"/>
      <w:r w:rsidRPr="00D25486">
        <w:rPr>
          <w:rFonts w:ascii="Arial" w:hAnsi="Arial" w:cs="Arial"/>
          <w:b/>
          <w:bCs/>
          <w:sz w:val="24"/>
          <w:szCs w:val="24"/>
          <w:lang w:eastAsia="x-none"/>
        </w:rPr>
        <w:t xml:space="preserve">): </w:t>
      </w:r>
    </w:p>
    <w:p w14:paraId="25F727C8" w14:textId="5D9CCBC7" w:rsidR="00D25486" w:rsidRPr="00D25486" w:rsidRDefault="00D25486">
      <w:pPr>
        <w:pStyle w:val="Akapitzlist"/>
        <w:numPr>
          <w:ilvl w:val="0"/>
          <w:numId w:val="17"/>
        </w:numPr>
        <w:rPr>
          <w:rFonts w:ascii="Arial" w:hAnsi="Arial" w:cs="Arial"/>
          <w:sz w:val="24"/>
          <w:szCs w:val="24"/>
          <w:lang w:eastAsia="x-none"/>
        </w:rPr>
      </w:pPr>
      <w:r w:rsidRPr="00D25486">
        <w:rPr>
          <w:rFonts w:ascii="Arial" w:hAnsi="Arial" w:cs="Arial"/>
          <w:sz w:val="24"/>
          <w:szCs w:val="24"/>
          <w:lang w:eastAsia="x-none"/>
        </w:rPr>
        <w:t xml:space="preserve">dokumenty potwierdzające wysokość osiąganych dochodów poręczycieli na kwotę minimum </w:t>
      </w:r>
      <w:r w:rsidRPr="00D25486">
        <w:rPr>
          <w:rFonts w:ascii="Arial" w:hAnsi="Arial" w:cs="Arial"/>
          <w:sz w:val="24"/>
          <w:szCs w:val="24"/>
          <w:u w:val="single"/>
          <w:lang w:eastAsia="x-none"/>
        </w:rPr>
        <w:t>6 500,00 zł</w:t>
      </w:r>
      <w:r>
        <w:rPr>
          <w:rFonts w:ascii="Arial" w:hAnsi="Arial" w:cs="Arial"/>
          <w:sz w:val="24"/>
          <w:szCs w:val="24"/>
          <w:u w:val="single"/>
          <w:lang w:eastAsia="x-none"/>
        </w:rPr>
        <w:t xml:space="preserve"> brutto</w:t>
      </w:r>
      <w:r w:rsidRPr="00D25486">
        <w:rPr>
          <w:rFonts w:ascii="Arial" w:hAnsi="Arial" w:cs="Arial"/>
          <w:sz w:val="24"/>
          <w:szCs w:val="24"/>
          <w:lang w:eastAsia="x-none"/>
        </w:rPr>
        <w:t xml:space="preserve">, </w:t>
      </w:r>
    </w:p>
    <w:p w14:paraId="15BDDA48" w14:textId="05A97F2A" w:rsidR="00D25486" w:rsidRPr="00D25486" w:rsidRDefault="00D25486">
      <w:pPr>
        <w:pStyle w:val="Akapitzlist"/>
        <w:numPr>
          <w:ilvl w:val="0"/>
          <w:numId w:val="17"/>
        </w:numPr>
        <w:rPr>
          <w:rFonts w:ascii="Arial" w:hAnsi="Arial" w:cs="Arial"/>
          <w:sz w:val="24"/>
          <w:szCs w:val="24"/>
          <w:lang w:eastAsia="x-none"/>
        </w:rPr>
      </w:pPr>
      <w:bookmarkStart w:id="11" w:name="_Hlk219365355"/>
      <w:bookmarkStart w:id="12" w:name="_Hlk104978698"/>
      <w:r w:rsidRPr="00D25486">
        <w:rPr>
          <w:rFonts w:ascii="Arial" w:hAnsi="Arial" w:cs="Arial"/>
          <w:sz w:val="24"/>
          <w:szCs w:val="24"/>
          <w:lang w:eastAsia="x-none"/>
        </w:rPr>
        <w:t>OŚWIADCZENIE Współmałżonka Wnioskodawcy (w przypadku osoby fizycznej prowadzącej działalność gospodarczą i spółki cywilnej), na druku przygotowanym przez Urząd,</w:t>
      </w:r>
    </w:p>
    <w:bookmarkEnd w:id="11"/>
    <w:p w14:paraId="2F6BBF98" w14:textId="77777777" w:rsidR="00D25486" w:rsidRPr="00D25486" w:rsidRDefault="00D25486">
      <w:pPr>
        <w:pStyle w:val="Akapitzlist"/>
        <w:numPr>
          <w:ilvl w:val="0"/>
          <w:numId w:val="17"/>
        </w:numPr>
        <w:rPr>
          <w:rFonts w:ascii="Arial" w:hAnsi="Arial" w:cs="Arial"/>
          <w:sz w:val="24"/>
          <w:szCs w:val="24"/>
          <w:lang w:eastAsia="x-none"/>
        </w:rPr>
      </w:pPr>
      <w:r w:rsidRPr="00D25486">
        <w:rPr>
          <w:rFonts w:ascii="Arial" w:hAnsi="Arial" w:cs="Arial"/>
          <w:sz w:val="24"/>
          <w:szCs w:val="24"/>
          <w:lang w:eastAsia="x-none"/>
        </w:rPr>
        <w:t>OŚWIADCZENIE – Zgody współmałżonka Poręczyciela na poręczenie zobowiązania wekslowego (</w:t>
      </w:r>
      <w:proofErr w:type="spellStart"/>
      <w:r w:rsidRPr="00D25486">
        <w:rPr>
          <w:rFonts w:ascii="Arial" w:hAnsi="Arial" w:cs="Arial"/>
          <w:sz w:val="24"/>
          <w:szCs w:val="24"/>
          <w:lang w:eastAsia="x-none"/>
        </w:rPr>
        <w:t>aval</w:t>
      </w:r>
      <w:proofErr w:type="spellEnd"/>
      <w:r w:rsidRPr="00D25486">
        <w:rPr>
          <w:rFonts w:ascii="Arial" w:hAnsi="Arial" w:cs="Arial"/>
          <w:sz w:val="24"/>
          <w:szCs w:val="24"/>
          <w:lang w:eastAsia="x-none"/>
        </w:rPr>
        <w:t>), na druku przygotowanym przez Urząd,</w:t>
      </w:r>
    </w:p>
    <w:p w14:paraId="53A1EFFA" w14:textId="77777777" w:rsidR="00D25486" w:rsidRPr="00D25486" w:rsidRDefault="00D25486">
      <w:pPr>
        <w:pStyle w:val="Akapitzlist"/>
        <w:numPr>
          <w:ilvl w:val="0"/>
          <w:numId w:val="17"/>
        </w:numPr>
        <w:rPr>
          <w:rFonts w:ascii="Arial" w:hAnsi="Arial" w:cs="Arial"/>
          <w:sz w:val="24"/>
          <w:szCs w:val="24"/>
          <w:lang w:eastAsia="x-none"/>
        </w:rPr>
      </w:pPr>
      <w:r w:rsidRPr="00D25486">
        <w:rPr>
          <w:rFonts w:ascii="Arial" w:hAnsi="Arial" w:cs="Arial"/>
          <w:sz w:val="24"/>
          <w:szCs w:val="24"/>
          <w:lang w:eastAsia="x-none"/>
        </w:rPr>
        <w:t>OŚWIADCZENIE Poręczyciela</w:t>
      </w:r>
      <w:bookmarkEnd w:id="12"/>
      <w:r w:rsidRPr="00D25486">
        <w:rPr>
          <w:rFonts w:ascii="Arial" w:hAnsi="Arial" w:cs="Arial"/>
          <w:sz w:val="24"/>
          <w:szCs w:val="24"/>
          <w:lang w:eastAsia="x-none"/>
        </w:rPr>
        <w:t>, na druku przygotowanym przez Urząd,</w:t>
      </w:r>
    </w:p>
    <w:p w14:paraId="068027C9" w14:textId="4E84D3FD" w:rsidR="00D25486" w:rsidRPr="00D25486" w:rsidRDefault="00D25486">
      <w:pPr>
        <w:pStyle w:val="Akapitzlist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  <w:lang w:eastAsia="x-none"/>
        </w:rPr>
      </w:pPr>
      <w:r w:rsidRPr="00D25486">
        <w:rPr>
          <w:rFonts w:ascii="Arial" w:hAnsi="Arial" w:cs="Arial"/>
          <w:b/>
          <w:bCs/>
          <w:sz w:val="24"/>
          <w:szCs w:val="24"/>
          <w:lang w:eastAsia="x-none"/>
        </w:rPr>
        <w:t>przy wyborze zabezpieczenia w postaci gwarancji bankowej:</w:t>
      </w:r>
    </w:p>
    <w:p w14:paraId="7D82F4F3" w14:textId="77777777" w:rsidR="00D25486" w:rsidRPr="00D25486" w:rsidRDefault="00D25486">
      <w:pPr>
        <w:pStyle w:val="Akapitzlist"/>
        <w:numPr>
          <w:ilvl w:val="0"/>
          <w:numId w:val="18"/>
        </w:numPr>
        <w:rPr>
          <w:rFonts w:ascii="Arial" w:hAnsi="Arial" w:cs="Arial"/>
          <w:sz w:val="24"/>
          <w:szCs w:val="24"/>
          <w:lang w:eastAsia="x-none"/>
        </w:rPr>
      </w:pPr>
      <w:r w:rsidRPr="00D25486">
        <w:rPr>
          <w:rFonts w:ascii="Arial" w:hAnsi="Arial" w:cs="Arial"/>
          <w:sz w:val="24"/>
          <w:szCs w:val="24"/>
          <w:lang w:eastAsia="x-none"/>
        </w:rPr>
        <w:t>OŚWIADCZENIE Współmałżonka Wnioskodawcy (w przypadku osoby fizycznej prowadzącej działalność gospodarczą i spółki cywilnej), na druku przygotowanym przez Urząd,</w:t>
      </w:r>
    </w:p>
    <w:p w14:paraId="23FC118E" w14:textId="029FF3C8" w:rsidR="00D25486" w:rsidRPr="00D25486" w:rsidRDefault="00D25486">
      <w:pPr>
        <w:pStyle w:val="Akapitzlist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  <w:lang w:eastAsia="x-none"/>
        </w:rPr>
      </w:pPr>
      <w:r w:rsidRPr="00D25486">
        <w:rPr>
          <w:rFonts w:ascii="Arial" w:hAnsi="Arial" w:cs="Arial"/>
          <w:b/>
          <w:bCs/>
          <w:sz w:val="24"/>
          <w:szCs w:val="24"/>
          <w:lang w:eastAsia="x-none"/>
        </w:rPr>
        <w:t>przy wyborze zabezpieczenia w postaci blokady środków zgromadzonych na rachunku płatniczym:</w:t>
      </w:r>
    </w:p>
    <w:p w14:paraId="183A310E" w14:textId="77777777" w:rsidR="00D25486" w:rsidRPr="00D25486" w:rsidRDefault="00D25486">
      <w:pPr>
        <w:pStyle w:val="Akapitzlist"/>
        <w:numPr>
          <w:ilvl w:val="0"/>
          <w:numId w:val="18"/>
        </w:numPr>
        <w:rPr>
          <w:rFonts w:ascii="Arial" w:hAnsi="Arial" w:cs="Arial"/>
          <w:sz w:val="24"/>
          <w:szCs w:val="24"/>
          <w:lang w:eastAsia="x-none"/>
        </w:rPr>
      </w:pPr>
      <w:r w:rsidRPr="00D25486">
        <w:rPr>
          <w:rFonts w:ascii="Arial" w:hAnsi="Arial" w:cs="Arial"/>
          <w:sz w:val="24"/>
          <w:szCs w:val="24"/>
          <w:lang w:eastAsia="x-none"/>
        </w:rPr>
        <w:t>OŚWIADCZENIE Współmałżonka Wnioskodawcy (w przypadku osoby fizycznej prowadzącej działalność gospodarczą i spółki cywilnej), na druku przygotowanym przez Urząd,</w:t>
      </w:r>
    </w:p>
    <w:p w14:paraId="73EE82E7" w14:textId="36B75EDF" w:rsidR="001020ED" w:rsidRPr="00D25486" w:rsidRDefault="00732C05">
      <w:pPr>
        <w:pStyle w:val="Akapitzlist"/>
        <w:numPr>
          <w:ilvl w:val="0"/>
          <w:numId w:val="18"/>
        </w:numPr>
        <w:rPr>
          <w:rFonts w:ascii="Arial" w:hAnsi="Arial" w:cs="Arial"/>
          <w:b/>
          <w:bCs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i</w:t>
      </w:r>
      <w:r w:rsidR="00D25486" w:rsidRPr="00D25486">
        <w:rPr>
          <w:rFonts w:ascii="Arial" w:hAnsi="Arial" w:cs="Arial"/>
          <w:sz w:val="24"/>
          <w:szCs w:val="24"/>
          <w:lang w:eastAsia="x-none"/>
        </w:rPr>
        <w:t>nformację o adresie do korespondencji placówki bankowej oraz o numerze konta na którym ma zostać ustanowione zabezpieczenie.</w:t>
      </w:r>
    </w:p>
    <w:p w14:paraId="6B9D456C" w14:textId="77777777" w:rsidR="00D25486" w:rsidRPr="00D25486" w:rsidRDefault="00D25486" w:rsidP="00D25486">
      <w:pPr>
        <w:pStyle w:val="Akapitzlist"/>
        <w:ind w:left="1353"/>
        <w:rPr>
          <w:rFonts w:ascii="Arial" w:hAnsi="Arial" w:cs="Arial"/>
          <w:b/>
          <w:bCs/>
          <w:sz w:val="24"/>
          <w:szCs w:val="24"/>
          <w:lang w:eastAsia="x-none"/>
        </w:rPr>
      </w:pPr>
    </w:p>
    <w:p w14:paraId="26CADE0A" w14:textId="6A1E1C47" w:rsidR="00D25486" w:rsidRPr="00D25486" w:rsidRDefault="00AB77CB">
      <w:pPr>
        <w:pStyle w:val="Akapitzlist"/>
        <w:numPr>
          <w:ilvl w:val="1"/>
          <w:numId w:val="6"/>
        </w:numPr>
        <w:rPr>
          <w:rFonts w:ascii="Arial" w:hAnsi="Arial" w:cs="Arial"/>
          <w:b/>
          <w:sz w:val="24"/>
          <w:szCs w:val="24"/>
          <w:lang w:eastAsia="x-none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Zostałem poinformowany, że </w:t>
      </w:r>
      <w:r>
        <w:rPr>
          <w:rFonts w:ascii="Arial" w:hAnsi="Arial" w:cs="Arial"/>
          <w:b/>
          <w:sz w:val="24"/>
          <w:szCs w:val="24"/>
          <w:lang w:eastAsia="x-none"/>
        </w:rPr>
        <w:t>o</w:t>
      </w:r>
      <w:r w:rsidR="00D25486" w:rsidRPr="00D25486">
        <w:rPr>
          <w:rFonts w:ascii="Arial" w:hAnsi="Arial" w:cs="Arial"/>
          <w:b/>
          <w:sz w:val="24"/>
          <w:szCs w:val="24"/>
          <w:lang w:eastAsia="x-none"/>
        </w:rPr>
        <w:t>kres ustanowienia wszystkich form zabezpieczenia pozostaje w mocy:</w:t>
      </w:r>
    </w:p>
    <w:p w14:paraId="302DC351" w14:textId="77777777" w:rsidR="00732C05" w:rsidRPr="00732C05" w:rsidRDefault="00D25486" w:rsidP="00732C05">
      <w:pPr>
        <w:pStyle w:val="Akapitzlist"/>
        <w:numPr>
          <w:ilvl w:val="0"/>
          <w:numId w:val="19"/>
        </w:numPr>
        <w:rPr>
          <w:rFonts w:ascii="Arial" w:hAnsi="Arial" w:cs="Arial"/>
          <w:bCs/>
          <w:sz w:val="24"/>
          <w:szCs w:val="24"/>
          <w:lang w:eastAsia="x-none"/>
        </w:rPr>
      </w:pPr>
      <w:r w:rsidRPr="00D25486">
        <w:rPr>
          <w:rFonts w:ascii="Arial" w:hAnsi="Arial" w:cs="Arial"/>
          <w:bCs/>
          <w:sz w:val="24"/>
          <w:szCs w:val="24"/>
          <w:lang w:eastAsia="x-none"/>
        </w:rPr>
        <w:t xml:space="preserve">w przypadku przyznania refundacji w </w:t>
      </w:r>
      <w:r w:rsidRPr="00D25486">
        <w:rPr>
          <w:rFonts w:ascii="Arial" w:hAnsi="Arial" w:cs="Arial"/>
          <w:bCs/>
          <w:sz w:val="24"/>
          <w:szCs w:val="24"/>
          <w:u w:val="single"/>
          <w:lang w:eastAsia="x-none"/>
        </w:rPr>
        <w:t>kwocie netto:</w:t>
      </w:r>
    </w:p>
    <w:p w14:paraId="6A5B3D6D" w14:textId="34BC203E" w:rsidR="00D25486" w:rsidRPr="00732C05" w:rsidRDefault="00D25486" w:rsidP="00732C05">
      <w:pPr>
        <w:pStyle w:val="Akapitzlist"/>
        <w:numPr>
          <w:ilvl w:val="0"/>
          <w:numId w:val="24"/>
        </w:numPr>
        <w:rPr>
          <w:rFonts w:ascii="Arial" w:hAnsi="Arial" w:cs="Arial"/>
          <w:bCs/>
          <w:sz w:val="24"/>
          <w:szCs w:val="24"/>
          <w:lang w:eastAsia="x-none"/>
        </w:rPr>
      </w:pPr>
      <w:r w:rsidRPr="00732C05">
        <w:rPr>
          <w:rFonts w:ascii="Arial" w:hAnsi="Arial" w:cs="Arial"/>
          <w:bCs/>
          <w:sz w:val="24"/>
          <w:szCs w:val="24"/>
          <w:lang w:eastAsia="x-none"/>
        </w:rPr>
        <w:t>min. 27 miesięcy przy utrzymaniu stanowiska przez okres co najmniej 18 miesięcy od dnia podpisania umowy,</w:t>
      </w:r>
    </w:p>
    <w:p w14:paraId="495060AE" w14:textId="77777777" w:rsidR="00D25486" w:rsidRPr="00D25486" w:rsidRDefault="00D25486">
      <w:pPr>
        <w:pStyle w:val="Akapitzlist"/>
        <w:numPr>
          <w:ilvl w:val="0"/>
          <w:numId w:val="20"/>
        </w:numPr>
        <w:rPr>
          <w:rFonts w:ascii="Arial" w:hAnsi="Arial" w:cs="Arial"/>
          <w:bCs/>
          <w:sz w:val="24"/>
          <w:szCs w:val="24"/>
          <w:lang w:eastAsia="x-none"/>
        </w:rPr>
      </w:pPr>
      <w:r w:rsidRPr="00D25486">
        <w:rPr>
          <w:rFonts w:ascii="Arial" w:hAnsi="Arial" w:cs="Arial"/>
          <w:bCs/>
          <w:sz w:val="24"/>
          <w:szCs w:val="24"/>
          <w:lang w:eastAsia="x-none"/>
        </w:rPr>
        <w:t>min. 18 miesięcy przy utrzymaniu stanowiska przez okres co najmniej 12 miesięcy od dnia podpisania umowy,</w:t>
      </w:r>
    </w:p>
    <w:p w14:paraId="2B99C423" w14:textId="00A9617E" w:rsidR="00D25486" w:rsidRPr="00D25486" w:rsidRDefault="00D25486">
      <w:pPr>
        <w:pStyle w:val="Akapitzlist"/>
        <w:numPr>
          <w:ilvl w:val="0"/>
          <w:numId w:val="19"/>
        </w:numPr>
        <w:rPr>
          <w:rFonts w:ascii="Arial" w:hAnsi="Arial" w:cs="Arial"/>
          <w:bCs/>
          <w:sz w:val="24"/>
          <w:szCs w:val="24"/>
          <w:lang w:eastAsia="x-none"/>
        </w:rPr>
      </w:pPr>
      <w:r w:rsidRPr="00D25486">
        <w:rPr>
          <w:rFonts w:ascii="Arial" w:hAnsi="Arial" w:cs="Arial"/>
          <w:bCs/>
          <w:sz w:val="24"/>
          <w:szCs w:val="24"/>
          <w:lang w:eastAsia="x-none"/>
        </w:rPr>
        <w:t xml:space="preserve">w przypadku przyznania refundacji w </w:t>
      </w:r>
      <w:r w:rsidRPr="00D25486">
        <w:rPr>
          <w:rFonts w:ascii="Arial" w:hAnsi="Arial" w:cs="Arial"/>
          <w:bCs/>
          <w:sz w:val="24"/>
          <w:szCs w:val="24"/>
          <w:u w:val="single"/>
          <w:lang w:eastAsia="x-none"/>
        </w:rPr>
        <w:t>kwocie brutto:</w:t>
      </w:r>
    </w:p>
    <w:p w14:paraId="5A62C948" w14:textId="77777777" w:rsidR="00DC27CD" w:rsidRDefault="00D25486">
      <w:pPr>
        <w:pStyle w:val="Akapitzlist"/>
        <w:numPr>
          <w:ilvl w:val="0"/>
          <w:numId w:val="21"/>
        </w:numPr>
        <w:rPr>
          <w:rFonts w:ascii="Arial" w:hAnsi="Arial" w:cs="Arial"/>
          <w:bCs/>
          <w:sz w:val="24"/>
          <w:szCs w:val="24"/>
          <w:lang w:eastAsia="x-none"/>
        </w:rPr>
      </w:pPr>
      <w:bookmarkStart w:id="13" w:name="_Hlk219370088"/>
      <w:r w:rsidRPr="00D25486">
        <w:rPr>
          <w:rFonts w:ascii="Arial" w:hAnsi="Arial" w:cs="Arial"/>
          <w:bCs/>
          <w:sz w:val="24"/>
          <w:szCs w:val="24"/>
          <w:lang w:eastAsia="x-none"/>
        </w:rPr>
        <w:lastRenderedPageBreak/>
        <w:t xml:space="preserve">do chwili wygaśnięcia prawnej możliwości odliczenia kwoty podatku od towarów i usług należnego o kwotę podatku naliczonego w ramach otrzymanej refundacji - </w:t>
      </w:r>
      <w:r w:rsidRPr="00D25486">
        <w:rPr>
          <w:rFonts w:ascii="Arial" w:hAnsi="Arial" w:cs="Arial"/>
          <w:bCs/>
          <w:sz w:val="24"/>
          <w:szCs w:val="24"/>
          <w:u w:val="single"/>
          <w:lang w:eastAsia="x-none"/>
        </w:rPr>
        <w:t xml:space="preserve">nie dłużej jednak niż 5 lat licząc od końca roku, </w:t>
      </w:r>
      <w:r>
        <w:rPr>
          <w:rFonts w:ascii="Arial" w:hAnsi="Arial" w:cs="Arial"/>
          <w:bCs/>
          <w:sz w:val="24"/>
          <w:szCs w:val="24"/>
          <w:u w:val="single"/>
          <w:lang w:eastAsia="x-none"/>
        </w:rPr>
        <w:br/>
      </w:r>
      <w:r w:rsidRPr="00D25486">
        <w:rPr>
          <w:rFonts w:ascii="Arial" w:hAnsi="Arial" w:cs="Arial"/>
          <w:bCs/>
          <w:sz w:val="24"/>
          <w:szCs w:val="24"/>
          <w:u w:val="single"/>
          <w:lang w:eastAsia="x-none"/>
        </w:rPr>
        <w:t>w którym powstało prawo do obniżenia kwoty podatku należnego</w:t>
      </w:r>
      <w:r w:rsidRPr="00D25486">
        <w:rPr>
          <w:rFonts w:ascii="Arial" w:hAnsi="Arial" w:cs="Arial"/>
          <w:bCs/>
          <w:sz w:val="24"/>
          <w:szCs w:val="24"/>
          <w:lang w:eastAsia="x-none"/>
        </w:rPr>
        <w:t xml:space="preserve">. </w:t>
      </w:r>
      <w:bookmarkEnd w:id="13"/>
    </w:p>
    <w:p w14:paraId="37D216FF" w14:textId="1AD0BD27" w:rsidR="00D25486" w:rsidRPr="00DC27CD" w:rsidRDefault="00D25486" w:rsidP="00DC27CD">
      <w:pPr>
        <w:pStyle w:val="Akapitzlist"/>
        <w:ind w:left="786"/>
        <w:rPr>
          <w:rFonts w:ascii="Arial" w:hAnsi="Arial" w:cs="Arial"/>
          <w:bCs/>
          <w:sz w:val="24"/>
          <w:szCs w:val="24"/>
          <w:lang w:eastAsia="x-none"/>
        </w:rPr>
      </w:pPr>
      <w:r w:rsidRPr="00DC27CD">
        <w:rPr>
          <w:rFonts w:ascii="Arial" w:hAnsi="Arial" w:cs="Arial"/>
          <w:bCs/>
          <w:sz w:val="24"/>
          <w:szCs w:val="24"/>
          <w:lang w:eastAsia="x-none"/>
        </w:rPr>
        <w:t>W razie należytego wykonania umowy przez Beneficjenta wartość zabezpieczenia może na jego wniosek ulec obniżeniu do kwoty stanowiącej równowartość podatku naliczonego od towarów i usług nabytych za dofinansowanie przyznane niniejszą umową, powiększonej o ewentualne odsetki za opóźnienie w zapłacie tej kwoty.</w:t>
      </w:r>
    </w:p>
    <w:p w14:paraId="17D69FE5" w14:textId="77777777" w:rsidR="00DC27CD" w:rsidRPr="00DC27CD" w:rsidRDefault="00DC27CD" w:rsidP="00DC27CD">
      <w:pPr>
        <w:pStyle w:val="Akapitzlist"/>
        <w:ind w:left="1070"/>
        <w:rPr>
          <w:rFonts w:ascii="Arial" w:hAnsi="Arial" w:cs="Arial"/>
          <w:bCs/>
          <w:sz w:val="24"/>
          <w:szCs w:val="24"/>
          <w:lang w:eastAsia="x-none"/>
        </w:rPr>
      </w:pPr>
    </w:p>
    <w:p w14:paraId="09ED4C8C" w14:textId="77777777" w:rsidR="0026243E" w:rsidRDefault="00AB77CB" w:rsidP="0026243E">
      <w:pPr>
        <w:pStyle w:val="Akapitzlist"/>
        <w:numPr>
          <w:ilvl w:val="1"/>
          <w:numId w:val="6"/>
        </w:numPr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>Zostałem poinformowany, że p</w:t>
      </w:r>
      <w:r w:rsidR="00D25486" w:rsidRPr="00D25486">
        <w:rPr>
          <w:rFonts w:ascii="Arial" w:hAnsi="Arial" w:cs="Arial"/>
          <w:b/>
          <w:bCs/>
          <w:sz w:val="24"/>
          <w:szCs w:val="24"/>
          <w:lang w:eastAsia="x-none"/>
        </w:rPr>
        <w:t>rzy zabezpieczeniu w formie weksla in blanco albo aktu notarialnego o poddaniu się egzekucji konieczne jest ustanowienie dodatkowego zabezpieczenia</w:t>
      </w:r>
      <w:r w:rsidR="00D25486" w:rsidRPr="00D25486">
        <w:rPr>
          <w:rFonts w:ascii="Arial" w:hAnsi="Arial" w:cs="Arial"/>
          <w:sz w:val="24"/>
          <w:szCs w:val="24"/>
          <w:lang w:eastAsia="x-none"/>
        </w:rPr>
        <w:t xml:space="preserve"> w formie określonej w </w:t>
      </w:r>
      <w:r w:rsidR="00466E07">
        <w:rPr>
          <w:rFonts w:ascii="Arial" w:hAnsi="Arial" w:cs="Arial"/>
          <w:sz w:val="24"/>
          <w:szCs w:val="24"/>
          <w:lang w:eastAsia="x-none"/>
        </w:rPr>
        <w:t>§</w:t>
      </w:r>
      <w:r w:rsidR="00D25486" w:rsidRPr="00D25486">
        <w:rPr>
          <w:rFonts w:ascii="Arial" w:hAnsi="Arial" w:cs="Arial"/>
          <w:sz w:val="24"/>
          <w:szCs w:val="24"/>
          <w:lang w:eastAsia="x-none"/>
        </w:rPr>
        <w:t xml:space="preserve"> 10 ust 1 pkt 1 i 3-6 rozporządzenia </w:t>
      </w:r>
      <w:bookmarkStart w:id="14" w:name="_Hlk219709109"/>
      <w:bookmarkStart w:id="15" w:name="_Hlk219708328"/>
      <w:proofErr w:type="spellStart"/>
      <w:r>
        <w:rPr>
          <w:rFonts w:ascii="Arial" w:hAnsi="Arial" w:cs="Arial"/>
          <w:sz w:val="24"/>
          <w:szCs w:val="24"/>
          <w:lang w:eastAsia="x-none"/>
        </w:rPr>
        <w:t>MRPiPS</w:t>
      </w:r>
      <w:proofErr w:type="spellEnd"/>
      <w:r w:rsidR="00D25486" w:rsidRPr="00D25486">
        <w:rPr>
          <w:rFonts w:ascii="Arial" w:hAnsi="Arial" w:cs="Arial"/>
          <w:sz w:val="24"/>
          <w:szCs w:val="24"/>
          <w:lang w:eastAsia="x-none"/>
        </w:rPr>
        <w:t xml:space="preserve"> </w:t>
      </w:r>
      <w:bookmarkEnd w:id="14"/>
      <w:r w:rsidR="00D25486" w:rsidRPr="00D25486">
        <w:rPr>
          <w:rFonts w:ascii="Arial" w:hAnsi="Arial" w:cs="Arial"/>
          <w:sz w:val="24"/>
          <w:szCs w:val="24"/>
          <w:lang w:eastAsia="x-none"/>
        </w:rPr>
        <w:t xml:space="preserve">z dnia 21 listopada 2025 r. w sprawie wniosków i realizacji umów o dofinansowanie podjęcia działalności gospodarczej oraz refundację kosztów wyposażenia lub doposażenia stanowiska pracy. </w:t>
      </w:r>
      <w:bookmarkEnd w:id="15"/>
    </w:p>
    <w:p w14:paraId="1D831C99" w14:textId="38C57383" w:rsidR="00D25486" w:rsidRPr="0026243E" w:rsidRDefault="00D25486" w:rsidP="0026243E">
      <w:pPr>
        <w:pStyle w:val="Akapitzlist"/>
        <w:ind w:left="360"/>
        <w:rPr>
          <w:rFonts w:ascii="Arial" w:hAnsi="Arial" w:cs="Arial"/>
          <w:sz w:val="24"/>
          <w:szCs w:val="24"/>
          <w:lang w:eastAsia="x-none"/>
        </w:rPr>
      </w:pPr>
      <w:r w:rsidRPr="0026243E">
        <w:rPr>
          <w:rFonts w:ascii="Arial" w:hAnsi="Arial" w:cs="Arial"/>
          <w:sz w:val="24"/>
          <w:szCs w:val="24"/>
          <w:lang w:eastAsia="x-none"/>
        </w:rPr>
        <w:t>Brak jest prawnej możliwości łączenia zabezpieczenia w formie weksla in blanco z aktem notarialnym o poddaniu się egzekucji.</w:t>
      </w:r>
    </w:p>
    <w:p w14:paraId="61FBF95F" w14:textId="77777777" w:rsidR="00D25486" w:rsidRPr="00D25486" w:rsidRDefault="00D25486" w:rsidP="00D25486">
      <w:pPr>
        <w:pStyle w:val="Akapitzlist"/>
        <w:ind w:left="502"/>
        <w:rPr>
          <w:rFonts w:ascii="Arial" w:hAnsi="Arial" w:cs="Arial"/>
          <w:sz w:val="24"/>
          <w:szCs w:val="24"/>
          <w:lang w:eastAsia="x-none"/>
        </w:rPr>
      </w:pPr>
    </w:p>
    <w:p w14:paraId="034B2136" w14:textId="30077107" w:rsidR="00D25486" w:rsidRPr="00D25486" w:rsidRDefault="00DC27CD">
      <w:pPr>
        <w:pStyle w:val="Akapitzlist"/>
        <w:numPr>
          <w:ilvl w:val="1"/>
          <w:numId w:val="6"/>
        </w:numPr>
        <w:spacing w:after="0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>Zostałem poinformowany, że</w:t>
      </w:r>
      <w:r w:rsidRPr="00D25486">
        <w:rPr>
          <w:rFonts w:ascii="Arial" w:hAnsi="Arial" w:cs="Arial"/>
          <w:b/>
          <w:bCs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x-none"/>
        </w:rPr>
        <w:t>przy</w:t>
      </w:r>
      <w:r w:rsidR="00D25486" w:rsidRPr="00D25486">
        <w:rPr>
          <w:rFonts w:ascii="Arial" w:hAnsi="Arial" w:cs="Arial"/>
          <w:b/>
          <w:bCs/>
          <w:sz w:val="24"/>
          <w:szCs w:val="24"/>
          <w:lang w:eastAsia="x-none"/>
        </w:rPr>
        <w:t xml:space="preserve"> wyborze zabezpieczenia w postaci gwarancji bankowej lub blokady środków zgromadzonych na rachunku płatniczym</w:t>
      </w:r>
      <w:r w:rsidR="00D25486" w:rsidRPr="00D25486">
        <w:rPr>
          <w:rFonts w:ascii="Arial" w:hAnsi="Arial" w:cs="Arial"/>
          <w:sz w:val="24"/>
          <w:szCs w:val="24"/>
          <w:lang w:eastAsia="x-none"/>
        </w:rPr>
        <w:t xml:space="preserve">, kwota zabezpieczenia </w:t>
      </w:r>
      <w:r w:rsidR="00D25486" w:rsidRPr="00D25486">
        <w:rPr>
          <w:rFonts w:ascii="Arial" w:hAnsi="Arial" w:cs="Arial"/>
          <w:sz w:val="24"/>
          <w:szCs w:val="24"/>
          <w:u w:val="single"/>
          <w:lang w:eastAsia="x-none"/>
        </w:rPr>
        <w:t>podwyższona jest o 20%</w:t>
      </w:r>
      <w:r w:rsidR="00D25486" w:rsidRPr="00D25486">
        <w:rPr>
          <w:rFonts w:ascii="Arial" w:hAnsi="Arial" w:cs="Arial"/>
          <w:sz w:val="24"/>
          <w:szCs w:val="24"/>
          <w:lang w:eastAsia="x-none"/>
        </w:rPr>
        <w:t xml:space="preserve"> kwoty przyznanej refundacji.</w:t>
      </w:r>
    </w:p>
    <w:p w14:paraId="7445C265" w14:textId="77777777" w:rsidR="00D25486" w:rsidRPr="00D25486" w:rsidRDefault="00D25486" w:rsidP="00DC27CD">
      <w:pPr>
        <w:pStyle w:val="Akapitzlist"/>
        <w:spacing w:after="0"/>
        <w:ind w:left="502"/>
        <w:rPr>
          <w:rFonts w:ascii="Arial" w:hAnsi="Arial" w:cs="Arial"/>
          <w:b/>
          <w:bCs/>
          <w:sz w:val="24"/>
          <w:szCs w:val="24"/>
          <w:lang w:eastAsia="x-none"/>
        </w:rPr>
      </w:pPr>
    </w:p>
    <w:p w14:paraId="1C69FAEA" w14:textId="6F9E562C" w:rsidR="00DC27CD" w:rsidRPr="00DC27CD" w:rsidRDefault="00DC27CD">
      <w:pPr>
        <w:pStyle w:val="Akapitzlist"/>
        <w:numPr>
          <w:ilvl w:val="1"/>
          <w:numId w:val="6"/>
        </w:numPr>
        <w:spacing w:after="0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>Zostałem poinformowany, że</w:t>
      </w:r>
      <w:r w:rsidRPr="00D25486">
        <w:rPr>
          <w:rFonts w:ascii="Arial" w:hAnsi="Arial" w:cs="Arial"/>
          <w:b/>
          <w:bCs/>
          <w:sz w:val="24"/>
          <w:szCs w:val="24"/>
          <w:lang w:eastAsia="x-none"/>
        </w:rPr>
        <w:t xml:space="preserve"> </w:t>
      </w:r>
      <w:r w:rsidR="007970B5">
        <w:rPr>
          <w:rFonts w:ascii="Arial" w:hAnsi="Arial" w:cs="Arial"/>
          <w:b/>
          <w:bCs/>
          <w:sz w:val="24"/>
          <w:szCs w:val="24"/>
          <w:lang w:eastAsia="x-none"/>
        </w:rPr>
        <w:t xml:space="preserve">w </w:t>
      </w:r>
      <w:r w:rsidR="00D25486" w:rsidRPr="00D25486">
        <w:rPr>
          <w:rFonts w:ascii="Arial" w:hAnsi="Arial" w:cs="Arial"/>
          <w:b/>
          <w:bCs/>
          <w:sz w:val="24"/>
          <w:szCs w:val="24"/>
          <w:lang w:eastAsia="x-none"/>
        </w:rPr>
        <w:t xml:space="preserve">przypadku aktu notarialnego o poddaniu się egzekucji przez dłużnika </w:t>
      </w:r>
      <w:r w:rsidR="00D25486" w:rsidRPr="00D25486">
        <w:rPr>
          <w:rFonts w:ascii="Arial" w:hAnsi="Arial" w:cs="Arial"/>
          <w:sz w:val="24"/>
          <w:szCs w:val="24"/>
          <w:lang w:eastAsia="x-none"/>
        </w:rPr>
        <w:t xml:space="preserve">należy złożyć oświadczenie dotyczące wykazania składników majątku z których w razie niedotrzymania warunków umowy będzie mogła być przeprowadzona egzekucja, na druku przygotowanym przez Urząd. </w:t>
      </w:r>
      <w:r w:rsidR="00D25486" w:rsidRPr="00AB77CB">
        <w:rPr>
          <w:rFonts w:ascii="Arial" w:hAnsi="Arial" w:cs="Arial"/>
          <w:sz w:val="24"/>
          <w:szCs w:val="24"/>
          <w:lang w:eastAsia="x-none"/>
        </w:rPr>
        <w:t xml:space="preserve">Należy również udokumentować tytuł prawny wnioskodawcy do każdego z tych przedmiotów majątkowych, wskazać ewentualne ograniczenia w rozporządzaniu nim. </w:t>
      </w:r>
      <w:r w:rsidR="00D25486" w:rsidRPr="00DC27CD">
        <w:rPr>
          <w:rFonts w:ascii="Arial" w:hAnsi="Arial" w:cs="Arial"/>
          <w:sz w:val="24"/>
          <w:szCs w:val="24"/>
          <w:lang w:eastAsia="x-none"/>
        </w:rPr>
        <w:t xml:space="preserve">Konieczne jest ustanowienie dodatkowego zabezpieczenia w formie określonej w ust. 1 pkt 1 i 3–6 </w:t>
      </w:r>
      <w:r w:rsidR="00466E07" w:rsidRPr="00DC27CD">
        <w:rPr>
          <w:rFonts w:ascii="Arial" w:hAnsi="Arial" w:cs="Arial"/>
          <w:sz w:val="24"/>
          <w:szCs w:val="24"/>
          <w:lang w:eastAsia="x-none"/>
        </w:rPr>
        <w:t xml:space="preserve">Rozporządzeniu </w:t>
      </w:r>
      <w:proofErr w:type="spellStart"/>
      <w:r w:rsidR="00AB77CB" w:rsidRPr="00DC27CD">
        <w:rPr>
          <w:rFonts w:ascii="Arial" w:hAnsi="Arial" w:cs="Arial"/>
          <w:sz w:val="24"/>
          <w:szCs w:val="24"/>
          <w:lang w:eastAsia="x-none"/>
        </w:rPr>
        <w:t>MRPiPS</w:t>
      </w:r>
      <w:proofErr w:type="spellEnd"/>
      <w:r w:rsidR="00466E07" w:rsidRPr="00DC27CD">
        <w:rPr>
          <w:rFonts w:ascii="Arial" w:hAnsi="Arial" w:cs="Arial"/>
          <w:sz w:val="24"/>
          <w:szCs w:val="24"/>
          <w:lang w:eastAsia="x-none"/>
        </w:rPr>
        <w:t xml:space="preserve"> z dnia 21 listopada </w:t>
      </w:r>
      <w:r w:rsidR="0026243E">
        <w:rPr>
          <w:rFonts w:ascii="Arial" w:hAnsi="Arial" w:cs="Arial"/>
          <w:sz w:val="24"/>
          <w:szCs w:val="24"/>
          <w:lang w:eastAsia="x-none"/>
        </w:rPr>
        <w:br/>
      </w:r>
      <w:r w:rsidR="00466E07" w:rsidRPr="00DC27CD">
        <w:rPr>
          <w:rFonts w:ascii="Arial" w:hAnsi="Arial" w:cs="Arial"/>
          <w:sz w:val="24"/>
          <w:szCs w:val="24"/>
          <w:lang w:eastAsia="x-none"/>
        </w:rPr>
        <w:t>2025 r. w sprawie wniosków i realizacji umów o dofinansowanie podjęcia działalności gospodarczej oraz refundację kosztów wyposażenia lub doposażenia stanowiska pracy.</w:t>
      </w:r>
    </w:p>
    <w:p w14:paraId="6FDB51C6" w14:textId="29A20D04" w:rsidR="00AB77CB" w:rsidRPr="00DC27CD" w:rsidRDefault="00101B11" w:rsidP="00DC27CD">
      <w:pPr>
        <w:rPr>
          <w:rFonts w:ascii="Arial" w:hAnsi="Arial" w:cs="Arial"/>
          <w:sz w:val="24"/>
          <w:szCs w:val="24"/>
          <w:lang w:eastAsia="x-none"/>
        </w:rPr>
      </w:pPr>
      <w:r w:rsidRPr="00DC27CD">
        <w:rPr>
          <w:rFonts w:ascii="Arial" w:hAnsi="Arial" w:cs="Arial"/>
          <w:b/>
          <w:bCs/>
          <w:sz w:val="20"/>
          <w:szCs w:val="20"/>
          <w:lang w:eastAsia="x-none"/>
        </w:rPr>
        <w:t>Uwaga!</w:t>
      </w:r>
      <w:r w:rsidR="00DC27CD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66E07">
        <w:rPr>
          <w:rFonts w:ascii="Arial" w:hAnsi="Arial" w:cs="Arial"/>
          <w:sz w:val="20"/>
          <w:szCs w:val="20"/>
          <w:lang w:eastAsia="x-none"/>
        </w:rPr>
        <w:t xml:space="preserve">Brak dostarczenia ww. dokumentów w terminie </w:t>
      </w:r>
      <w:r w:rsidR="0026243E">
        <w:rPr>
          <w:rFonts w:ascii="Arial" w:hAnsi="Arial" w:cs="Arial"/>
          <w:sz w:val="20"/>
          <w:szCs w:val="20"/>
          <w:lang w:eastAsia="x-none"/>
        </w:rPr>
        <w:t xml:space="preserve">wyznaczanym przez Urząd </w:t>
      </w:r>
      <w:r w:rsidRPr="00466E07">
        <w:rPr>
          <w:rFonts w:ascii="Arial" w:eastAsia="SimSun" w:hAnsi="Arial" w:cs="Arial"/>
          <w:color w:val="000000"/>
          <w:sz w:val="20"/>
          <w:szCs w:val="20"/>
        </w:rPr>
        <w:t>skutkować będzie brakiem zawarcia umowy i przekazaniem środków.</w:t>
      </w:r>
      <w:r w:rsidR="00080F92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7FC670B1" w14:textId="77777777" w:rsidR="00DC27CD" w:rsidRDefault="00080F92" w:rsidP="00466E07">
      <w:pPr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</w:t>
      </w:r>
      <w:r w:rsidR="00466E07">
        <w:rPr>
          <w:rFonts w:ascii="Arial" w:hAnsi="Arial" w:cs="Arial"/>
          <w:sz w:val="20"/>
          <w:szCs w:val="20"/>
          <w:lang w:eastAsia="pl-PL"/>
        </w:rPr>
        <w:tab/>
      </w:r>
      <w:r w:rsidR="00466E07">
        <w:rPr>
          <w:rFonts w:ascii="Arial" w:hAnsi="Arial" w:cs="Arial"/>
          <w:sz w:val="20"/>
          <w:szCs w:val="20"/>
          <w:lang w:eastAsia="pl-PL"/>
        </w:rPr>
        <w:tab/>
      </w:r>
      <w:r w:rsidR="00466E07">
        <w:rPr>
          <w:rFonts w:ascii="Arial" w:hAnsi="Arial" w:cs="Arial"/>
          <w:sz w:val="20"/>
          <w:szCs w:val="20"/>
          <w:lang w:eastAsia="pl-PL"/>
        </w:rPr>
        <w:tab/>
      </w:r>
      <w:r w:rsidR="00466E07">
        <w:rPr>
          <w:rFonts w:ascii="Arial" w:hAnsi="Arial" w:cs="Arial"/>
          <w:sz w:val="20"/>
          <w:szCs w:val="20"/>
          <w:lang w:eastAsia="pl-PL"/>
        </w:rPr>
        <w:tab/>
      </w:r>
      <w:r w:rsidR="00466E07">
        <w:rPr>
          <w:rFonts w:ascii="Arial" w:hAnsi="Arial" w:cs="Arial"/>
          <w:sz w:val="20"/>
          <w:szCs w:val="20"/>
          <w:lang w:eastAsia="pl-PL"/>
        </w:rPr>
        <w:tab/>
      </w:r>
      <w:r w:rsidR="00466E07">
        <w:rPr>
          <w:rFonts w:ascii="Arial" w:hAnsi="Arial" w:cs="Arial"/>
          <w:sz w:val="20"/>
          <w:szCs w:val="20"/>
          <w:lang w:eastAsia="pl-PL"/>
        </w:rPr>
        <w:tab/>
        <w:t xml:space="preserve">          </w:t>
      </w:r>
    </w:p>
    <w:p w14:paraId="371D31B6" w14:textId="07CB92DB" w:rsidR="00DE7EC6" w:rsidRPr="00F27C83" w:rsidRDefault="00DC27CD" w:rsidP="00466E07">
      <w:pPr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                                                                                     </w:t>
      </w:r>
      <w:r w:rsidR="00466E07">
        <w:rPr>
          <w:rFonts w:ascii="Arial" w:hAnsi="Arial" w:cs="Arial"/>
          <w:sz w:val="20"/>
          <w:szCs w:val="20"/>
          <w:lang w:eastAsia="pl-PL"/>
        </w:rPr>
        <w:t xml:space="preserve">  </w:t>
      </w:r>
      <w:r w:rsidR="00DE7EC6" w:rsidRPr="00F27C83">
        <w:rPr>
          <w:rFonts w:ascii="Arial" w:hAnsi="Arial" w:cs="Arial"/>
          <w:sz w:val="20"/>
          <w:szCs w:val="20"/>
          <w:lang w:eastAsia="pl-PL"/>
        </w:rPr>
        <w:t>………………………………………………</w:t>
      </w:r>
    </w:p>
    <w:p w14:paraId="4B21FC33" w14:textId="71D5165A" w:rsidR="00080F92" w:rsidRPr="00DC27CD" w:rsidRDefault="00080F92" w:rsidP="00080F92">
      <w:pPr>
        <w:spacing w:after="0" w:line="276" w:lineRule="auto"/>
        <w:ind w:left="4956" w:firstLine="12"/>
        <w:textAlignment w:val="baseline"/>
        <w:rPr>
          <w:rFonts w:ascii="Arial" w:hAnsi="Arial" w:cs="Arial"/>
          <w:sz w:val="18"/>
          <w:szCs w:val="18"/>
        </w:rPr>
      </w:pPr>
      <w:r w:rsidRPr="00DC27CD">
        <w:rPr>
          <w:rFonts w:ascii="Arial" w:hAnsi="Arial" w:cs="Arial"/>
          <w:sz w:val="20"/>
          <w:szCs w:val="20"/>
        </w:rPr>
        <w:t xml:space="preserve"> </w:t>
      </w:r>
      <w:r w:rsidR="00DE7EC6" w:rsidRPr="00DC27CD">
        <w:rPr>
          <w:rFonts w:ascii="Arial" w:hAnsi="Arial" w:cs="Arial"/>
          <w:sz w:val="18"/>
          <w:szCs w:val="18"/>
        </w:rPr>
        <w:t xml:space="preserve">(Data, podpis i pieczęć Wnioskodawcy lub </w:t>
      </w:r>
    </w:p>
    <w:p w14:paraId="5158F200" w14:textId="2B133522" w:rsidR="00AB77CB" w:rsidRPr="00AB77CB" w:rsidRDefault="00C53920" w:rsidP="00C53920">
      <w:pPr>
        <w:spacing w:after="0" w:line="276" w:lineRule="auto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</w:t>
      </w:r>
      <w:r w:rsidR="00DE7EC6" w:rsidRPr="00DC27CD">
        <w:rPr>
          <w:rFonts w:ascii="Arial" w:hAnsi="Arial" w:cs="Arial"/>
          <w:sz w:val="18"/>
          <w:szCs w:val="18"/>
        </w:rPr>
        <w:t>osoby uprawnionej do jego reprezentowania</w:t>
      </w:r>
      <w:r>
        <w:rPr>
          <w:rFonts w:ascii="Arial" w:hAnsi="Arial" w:cs="Arial"/>
          <w:sz w:val="18"/>
          <w:szCs w:val="18"/>
        </w:rPr>
        <w:t>)</w:t>
      </w:r>
      <w:r w:rsidR="00706D96" w:rsidRPr="00DC27CD">
        <w:rPr>
          <w:rFonts w:ascii="Arial" w:hAnsi="Arial" w:cs="Arial"/>
          <w:b/>
          <w:i/>
          <w:iCs/>
          <w:sz w:val="20"/>
          <w:szCs w:val="20"/>
        </w:rPr>
        <w:tab/>
      </w:r>
      <w:r w:rsidR="00684FD8" w:rsidRPr="00DC27CD">
        <w:rPr>
          <w:rFonts w:ascii="Arial" w:hAnsi="Arial" w:cs="Arial"/>
          <w:b/>
          <w:i/>
          <w:iCs/>
          <w:sz w:val="20"/>
          <w:szCs w:val="20"/>
        </w:rPr>
        <w:t xml:space="preserve">   </w:t>
      </w:r>
      <w:r w:rsidR="00684FD8">
        <w:rPr>
          <w:rFonts w:ascii="Arial" w:hAnsi="Arial" w:cs="Arial"/>
          <w:b/>
          <w:i/>
          <w:iCs/>
          <w:sz w:val="20"/>
          <w:szCs w:val="20"/>
        </w:rPr>
        <w:t xml:space="preserve">       </w:t>
      </w:r>
    </w:p>
    <w:p w14:paraId="1430DB9C" w14:textId="790D75A4" w:rsidR="00706D96" w:rsidRPr="00466E07" w:rsidRDefault="00706D96" w:rsidP="00DC27CD">
      <w:pPr>
        <w:pStyle w:val="WW-Default"/>
        <w:tabs>
          <w:tab w:val="left" w:pos="426"/>
          <w:tab w:val="left" w:pos="4678"/>
          <w:tab w:val="left" w:pos="5103"/>
          <w:tab w:val="left" w:pos="5670"/>
          <w:tab w:val="left" w:pos="5812"/>
          <w:tab w:val="left" w:pos="5954"/>
        </w:tabs>
        <w:spacing w:line="276" w:lineRule="auto"/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466E07">
        <w:rPr>
          <w:rFonts w:ascii="Arial" w:hAnsi="Arial" w:cs="Arial"/>
          <w:b/>
          <w:i/>
          <w:iCs/>
          <w:sz w:val="18"/>
          <w:szCs w:val="18"/>
        </w:rPr>
        <w:lastRenderedPageBreak/>
        <w:t xml:space="preserve">Załącznik Nr </w:t>
      </w:r>
      <w:r w:rsidR="00466E07" w:rsidRPr="00466E07">
        <w:rPr>
          <w:rFonts w:ascii="Arial" w:hAnsi="Arial" w:cs="Arial"/>
          <w:b/>
          <w:i/>
          <w:iCs/>
          <w:sz w:val="18"/>
          <w:szCs w:val="18"/>
        </w:rPr>
        <w:t>5</w:t>
      </w:r>
    </w:p>
    <w:p w14:paraId="3165A15A" w14:textId="77777777" w:rsidR="00706D96" w:rsidRPr="00466E07" w:rsidRDefault="00706D96" w:rsidP="007C1B40">
      <w:pPr>
        <w:tabs>
          <w:tab w:val="left" w:pos="5655"/>
        </w:tabs>
        <w:spacing w:line="276" w:lineRule="auto"/>
        <w:ind w:left="5655"/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466E07">
        <w:rPr>
          <w:rFonts w:ascii="Arial" w:hAnsi="Arial" w:cs="Arial"/>
          <w:b/>
          <w:i/>
          <w:iCs/>
          <w:sz w:val="18"/>
          <w:szCs w:val="18"/>
          <w:highlight w:val="yellow"/>
        </w:rPr>
        <w:tab/>
      </w:r>
      <w:r w:rsidRPr="00466E07">
        <w:rPr>
          <w:rFonts w:ascii="Arial" w:hAnsi="Arial" w:cs="Arial"/>
          <w:b/>
          <w:i/>
          <w:iCs/>
          <w:sz w:val="18"/>
          <w:szCs w:val="18"/>
        </w:rPr>
        <w:t xml:space="preserve">do Wniosku o refundację kosztów wyposażenia lub doposażenia stanowiska pracy </w:t>
      </w:r>
    </w:p>
    <w:p w14:paraId="4123A545" w14:textId="77777777" w:rsidR="006F69AB" w:rsidRPr="00015B38" w:rsidRDefault="006F69AB" w:rsidP="000D317E">
      <w:pPr>
        <w:tabs>
          <w:tab w:val="left" w:pos="5655"/>
        </w:tabs>
        <w:spacing w:line="276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7BC6B6C7" w14:textId="27CD7FD3" w:rsidR="006F69AB" w:rsidRPr="00015B38" w:rsidRDefault="006F69AB" w:rsidP="000D317E">
      <w:pPr>
        <w:tabs>
          <w:tab w:val="left" w:pos="5655"/>
        </w:tabs>
        <w:spacing w:line="276" w:lineRule="auto"/>
        <w:jc w:val="center"/>
        <w:rPr>
          <w:rFonts w:ascii="Arial" w:hAnsi="Arial" w:cs="Arial"/>
          <w:b/>
          <w:u w:val="single"/>
        </w:rPr>
      </w:pPr>
      <w:r w:rsidRPr="00015B38">
        <w:rPr>
          <w:rFonts w:ascii="Arial" w:hAnsi="Arial" w:cs="Arial"/>
          <w:b/>
          <w:u w:val="single"/>
        </w:rPr>
        <w:t>OŚWIADCZENIE</w:t>
      </w:r>
      <w:r w:rsidR="00AB77CB" w:rsidRPr="00015B38">
        <w:rPr>
          <w:rFonts w:ascii="Arial" w:hAnsi="Arial" w:cs="Arial"/>
          <w:b/>
          <w:u w:val="single"/>
        </w:rPr>
        <w:t xml:space="preserve"> </w:t>
      </w:r>
      <w:r w:rsidR="00DC27CD">
        <w:rPr>
          <w:rFonts w:ascii="Arial" w:hAnsi="Arial" w:cs="Arial"/>
          <w:b/>
          <w:u w:val="single"/>
        </w:rPr>
        <w:br/>
      </w:r>
      <w:r w:rsidR="00AB77CB" w:rsidRPr="00015B38">
        <w:rPr>
          <w:rFonts w:ascii="Arial" w:hAnsi="Arial" w:cs="Arial"/>
          <w:b/>
          <w:u w:val="single"/>
        </w:rPr>
        <w:t>O NIEZALEGANIU WOBEC ORGANÓW KAS</w:t>
      </w:r>
    </w:p>
    <w:p w14:paraId="7F88491F" w14:textId="77777777" w:rsidR="006F69AB" w:rsidRPr="006F69AB" w:rsidRDefault="006F69AB" w:rsidP="000D317E">
      <w:pPr>
        <w:tabs>
          <w:tab w:val="left" w:pos="5655"/>
        </w:tabs>
        <w:spacing w:line="276" w:lineRule="auto"/>
        <w:ind w:left="5655"/>
        <w:rPr>
          <w:rFonts w:ascii="Arial" w:hAnsi="Arial" w:cs="Arial"/>
          <w:b/>
          <w:i/>
          <w:iCs/>
          <w:sz w:val="20"/>
          <w:szCs w:val="20"/>
        </w:rPr>
      </w:pPr>
    </w:p>
    <w:p w14:paraId="031A9469" w14:textId="64A79A4A" w:rsidR="006F69AB" w:rsidRPr="006F69AB" w:rsidRDefault="006F69AB" w:rsidP="000D317E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6F69A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złożone na podstawie art. 74 ust. 1 pkt 1 ustawy z dnia 20 marca 2025 r. o rynku pracy i służbach zatrudnienia:</w:t>
      </w:r>
    </w:p>
    <w:p w14:paraId="2DBC2EFA" w14:textId="77777777" w:rsidR="006F69AB" w:rsidRPr="006F69AB" w:rsidRDefault="006F69AB" w:rsidP="000D317E">
      <w:pPr>
        <w:suppressAutoHyphens/>
        <w:spacing w:after="0" w:line="276" w:lineRule="auto"/>
        <w:ind w:left="5670" w:right="-82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</w:p>
    <w:p w14:paraId="2762F475" w14:textId="0C5C9A3A" w:rsidR="006F69AB" w:rsidRPr="00684FD8" w:rsidRDefault="006F69AB" w:rsidP="000D317E">
      <w:pPr>
        <w:suppressAutoHyphens/>
        <w:spacing w:after="0" w:line="276" w:lineRule="auto"/>
        <w:ind w:left="357" w:right="-79" w:hanging="357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6F69AB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Ja niżej podpisany/a</w:t>
      </w:r>
      <w:r w:rsidRPr="00684FD8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 </w:t>
      </w:r>
    </w:p>
    <w:p w14:paraId="214C4EA6" w14:textId="77777777" w:rsidR="006F69AB" w:rsidRPr="00684FD8" w:rsidRDefault="006F69AB" w:rsidP="000D317E">
      <w:pPr>
        <w:suppressAutoHyphens/>
        <w:spacing w:after="0" w:line="276" w:lineRule="auto"/>
        <w:ind w:left="357" w:right="-79" w:hanging="357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</w:p>
    <w:p w14:paraId="15995C62" w14:textId="4C983874" w:rsidR="006F69AB" w:rsidRPr="006F69AB" w:rsidRDefault="006F69AB" w:rsidP="000D317E">
      <w:pPr>
        <w:suppressAutoHyphens/>
        <w:spacing w:after="0" w:line="276" w:lineRule="auto"/>
        <w:ind w:left="357" w:right="-79" w:hanging="357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684FD8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……………………………………………………………………………………………………</w:t>
      </w:r>
    </w:p>
    <w:p w14:paraId="1A48E980" w14:textId="78090A68" w:rsidR="006F69AB" w:rsidRPr="006F69AB" w:rsidRDefault="006F69AB" w:rsidP="000D317E">
      <w:pPr>
        <w:suppressAutoHyphens/>
        <w:spacing w:after="0" w:line="276" w:lineRule="auto"/>
        <w:ind w:left="357" w:right="-79" w:hanging="357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6F69AB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ab/>
      </w:r>
      <w:r w:rsidRPr="006F69AB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ab/>
      </w:r>
      <w:r w:rsidRPr="006F69AB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ab/>
      </w:r>
      <w:r w:rsidRPr="006F69AB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ab/>
        <w:t xml:space="preserve">                        </w:t>
      </w:r>
      <w:r w:rsidR="00080F92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  </w:t>
      </w:r>
      <w:r w:rsidRPr="00080F92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(imię i nazwisko)</w:t>
      </w:r>
    </w:p>
    <w:p w14:paraId="7A32816E" w14:textId="77777777" w:rsidR="006F69AB" w:rsidRPr="006F69AB" w:rsidRDefault="006F69AB" w:rsidP="000D317E">
      <w:pPr>
        <w:suppressAutoHyphens/>
        <w:spacing w:after="0" w:line="276" w:lineRule="auto"/>
        <w:ind w:right="-79"/>
        <w:jc w:val="center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</w:p>
    <w:p w14:paraId="75B022B1" w14:textId="29EFE83A" w:rsidR="006F69AB" w:rsidRPr="00684FD8" w:rsidRDefault="002173DA" w:rsidP="002173DA">
      <w:pPr>
        <w:suppressAutoHyphens/>
        <w:spacing w:after="0" w:line="276" w:lineRule="auto"/>
        <w:ind w:left="357" w:right="-79" w:hanging="357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r</w:t>
      </w:r>
      <w:r w:rsidR="006F69AB" w:rsidRPr="006F69AB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eprezentujący/a</w:t>
      </w:r>
    </w:p>
    <w:p w14:paraId="4B527D41" w14:textId="77777777" w:rsidR="006F69AB" w:rsidRPr="006F69AB" w:rsidRDefault="006F69AB" w:rsidP="000D317E">
      <w:pPr>
        <w:suppressAutoHyphens/>
        <w:spacing w:after="0" w:line="276" w:lineRule="auto"/>
        <w:ind w:right="-79"/>
        <w:jc w:val="center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</w:p>
    <w:p w14:paraId="369BFF8E" w14:textId="022A6CE7" w:rsidR="006F69AB" w:rsidRPr="006F69AB" w:rsidRDefault="006F69AB" w:rsidP="000D317E">
      <w:pPr>
        <w:suppressAutoHyphens/>
        <w:spacing w:after="0" w:line="276" w:lineRule="auto"/>
        <w:ind w:right="-79"/>
        <w:jc w:val="center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6F69AB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…………………………………………………………….……………………………………...</w:t>
      </w:r>
    </w:p>
    <w:p w14:paraId="19A7B55E" w14:textId="37202D37" w:rsidR="006F69AB" w:rsidRPr="00080F92" w:rsidRDefault="006F69AB" w:rsidP="000D317E">
      <w:pPr>
        <w:suppressAutoHyphens/>
        <w:spacing w:after="0" w:line="276" w:lineRule="auto"/>
        <w:ind w:left="357" w:right="-79" w:hanging="357"/>
        <w:jc w:val="center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080F92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(oznaczenie Pracodawcy − pełna nazwa i adres)</w:t>
      </w:r>
    </w:p>
    <w:p w14:paraId="6F9C1B6E" w14:textId="77777777" w:rsidR="006F69AB" w:rsidRPr="006F69AB" w:rsidRDefault="006F69AB" w:rsidP="000D317E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5A2A6D97" w14:textId="2AE67157" w:rsidR="006F69AB" w:rsidRPr="006F69AB" w:rsidRDefault="006F69AB" w:rsidP="000D317E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6F69A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oświadczam, że na dzień złożenia wniosku o refundację kosztów wyposażenia lub doposażenia stanowiska pracy dla skierowanego bezrobotnego lub skierowanego poszukującego pracy</w:t>
      </w:r>
      <w:r w:rsidR="003B7393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 xml:space="preserve"> </w:t>
      </w:r>
      <w:r w:rsidRPr="006F69A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niezatrudnionego i niewykonującego innej pracy zarobkowej opiekuna osoby niepełnosprawnej</w:t>
      </w:r>
    </w:p>
    <w:p w14:paraId="28BB3198" w14:textId="77777777" w:rsidR="006F69AB" w:rsidRPr="006F69AB" w:rsidRDefault="006F69AB" w:rsidP="000D317E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6F69AB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>- posiadam zaległości podatkowe*,</w:t>
      </w:r>
    </w:p>
    <w:p w14:paraId="306A51BC" w14:textId="77777777" w:rsidR="006F69AB" w:rsidRPr="006F69AB" w:rsidRDefault="006F69AB" w:rsidP="000D317E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6F69AB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>- nie posiadam zaległości podatkowych*</w:t>
      </w:r>
    </w:p>
    <w:p w14:paraId="00DEAEFC" w14:textId="30A08035" w:rsidR="006F69AB" w:rsidRPr="006F69AB" w:rsidRDefault="006F69AB" w:rsidP="000D317E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6F69AB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>wobec organów Krajowej Administracji Skarbowej (KAS)</w:t>
      </w:r>
      <w:r w:rsidRPr="006F69A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.</w:t>
      </w:r>
    </w:p>
    <w:p w14:paraId="79EBAD52" w14:textId="6862904D" w:rsidR="006F69AB" w:rsidRPr="00080F92" w:rsidRDefault="003B7393" w:rsidP="000D317E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  <w14:ligatures w14:val="none"/>
        </w:rPr>
      </w:pPr>
      <w:r w:rsidRPr="00080F92">
        <w:rPr>
          <w:rFonts w:ascii="Arial" w:eastAsia="Times New Roman" w:hAnsi="Arial" w:cs="Arial"/>
          <w:bCs/>
          <w:kern w:val="0"/>
          <w:sz w:val="20"/>
          <w:szCs w:val="20"/>
          <w:lang w:eastAsia="ar-SA"/>
          <w14:ligatures w14:val="none"/>
        </w:rPr>
        <w:t>(</w:t>
      </w:r>
      <w:r w:rsidR="006F69AB" w:rsidRPr="00080F92">
        <w:rPr>
          <w:rFonts w:ascii="Arial" w:eastAsia="Times New Roman" w:hAnsi="Arial" w:cs="Arial"/>
          <w:bCs/>
          <w:kern w:val="0"/>
          <w:sz w:val="20"/>
          <w:szCs w:val="20"/>
          <w:lang w:eastAsia="ar-SA"/>
          <w14:ligatures w14:val="none"/>
        </w:rPr>
        <w:t>* niewłaściwe skreślić</w:t>
      </w:r>
      <w:r w:rsidRPr="00080F92">
        <w:rPr>
          <w:rFonts w:ascii="Arial" w:eastAsia="Times New Roman" w:hAnsi="Arial" w:cs="Arial"/>
          <w:bCs/>
          <w:kern w:val="0"/>
          <w:sz w:val="20"/>
          <w:szCs w:val="20"/>
          <w:lang w:eastAsia="ar-SA"/>
          <w14:ligatures w14:val="none"/>
        </w:rPr>
        <w:t>)</w:t>
      </w:r>
    </w:p>
    <w:p w14:paraId="022B310F" w14:textId="77777777" w:rsidR="006F69AB" w:rsidRDefault="006F69AB" w:rsidP="000D317E">
      <w:pPr>
        <w:shd w:val="clear" w:color="auto" w:fill="FFFFFF"/>
        <w:suppressAutoHyphens/>
        <w:snapToGrid w:val="0"/>
        <w:spacing w:after="0" w:line="276" w:lineRule="auto"/>
        <w:ind w:right="-3"/>
        <w:rPr>
          <w:rFonts w:ascii="Arial" w:eastAsia="Times New Roman" w:hAnsi="Arial" w:cs="Arial"/>
          <w:bCs/>
          <w:kern w:val="0"/>
          <w:sz w:val="16"/>
          <w:szCs w:val="16"/>
          <w:lang w:eastAsia="ar-SA"/>
          <w14:ligatures w14:val="none"/>
        </w:rPr>
      </w:pPr>
    </w:p>
    <w:p w14:paraId="0242ED92" w14:textId="77777777" w:rsidR="00080F92" w:rsidRDefault="00080F92" w:rsidP="000D317E">
      <w:pPr>
        <w:shd w:val="clear" w:color="auto" w:fill="FFFFFF"/>
        <w:suppressAutoHyphens/>
        <w:snapToGrid w:val="0"/>
        <w:spacing w:after="0" w:line="276" w:lineRule="auto"/>
        <w:ind w:right="-3"/>
        <w:rPr>
          <w:rFonts w:ascii="Arial" w:eastAsia="Times New Roman" w:hAnsi="Arial" w:cs="Arial"/>
          <w:bCs/>
          <w:kern w:val="0"/>
          <w:sz w:val="16"/>
          <w:szCs w:val="16"/>
          <w:lang w:eastAsia="ar-SA"/>
          <w14:ligatures w14:val="none"/>
        </w:rPr>
      </w:pPr>
    </w:p>
    <w:p w14:paraId="1B8F2E3C" w14:textId="77777777" w:rsidR="00080F92" w:rsidRPr="006F69AB" w:rsidRDefault="00080F92" w:rsidP="000D317E">
      <w:pPr>
        <w:shd w:val="clear" w:color="auto" w:fill="FFFFFF"/>
        <w:suppressAutoHyphens/>
        <w:snapToGrid w:val="0"/>
        <w:spacing w:after="0" w:line="276" w:lineRule="auto"/>
        <w:ind w:right="-3"/>
        <w:rPr>
          <w:rFonts w:ascii="Arial" w:eastAsia="Times New Roman" w:hAnsi="Arial" w:cs="Arial"/>
          <w:bCs/>
          <w:kern w:val="0"/>
          <w:sz w:val="16"/>
          <w:szCs w:val="16"/>
          <w:lang w:eastAsia="ar-SA"/>
          <w14:ligatures w14:val="none"/>
        </w:rPr>
      </w:pPr>
    </w:p>
    <w:p w14:paraId="4E05CC96" w14:textId="77777777" w:rsidR="006F69AB" w:rsidRPr="006F69AB" w:rsidRDefault="006F69AB" w:rsidP="000D317E">
      <w:pPr>
        <w:shd w:val="clear" w:color="auto" w:fill="FFFFFF"/>
        <w:suppressAutoHyphens/>
        <w:snapToGrid w:val="0"/>
        <w:spacing w:after="0" w:line="276" w:lineRule="auto"/>
        <w:ind w:right="-3"/>
        <w:jc w:val="center"/>
        <w:rPr>
          <w:rFonts w:ascii="Arial" w:eastAsia="Times New Roman" w:hAnsi="Arial" w:cs="Arial"/>
          <w:bCs/>
          <w:kern w:val="0"/>
          <w:sz w:val="16"/>
          <w:szCs w:val="16"/>
          <w:lang w:eastAsia="ar-SA"/>
          <w14:ligatures w14:val="none"/>
        </w:rPr>
      </w:pPr>
    </w:p>
    <w:p w14:paraId="2C391A4A" w14:textId="2BC84FF4" w:rsidR="000D317E" w:rsidRPr="00F27C83" w:rsidRDefault="00080F92" w:rsidP="00080F92">
      <w:pPr>
        <w:spacing w:after="0" w:line="276" w:lineRule="auto"/>
        <w:ind w:left="4248" w:firstLine="708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="000D317E" w:rsidRPr="00F27C83">
        <w:rPr>
          <w:rFonts w:ascii="Arial" w:hAnsi="Arial" w:cs="Arial"/>
          <w:sz w:val="20"/>
          <w:szCs w:val="20"/>
          <w:lang w:eastAsia="pl-PL"/>
        </w:rPr>
        <w:t>………………………………………………</w:t>
      </w:r>
    </w:p>
    <w:p w14:paraId="156F81D0" w14:textId="58748C8E" w:rsidR="00080F92" w:rsidRPr="0004216B" w:rsidRDefault="0004216B" w:rsidP="00080F92">
      <w:pPr>
        <w:spacing w:after="0" w:line="276" w:lineRule="auto"/>
        <w:ind w:left="4956" w:firstLine="12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0D317E" w:rsidRPr="0004216B">
        <w:rPr>
          <w:rFonts w:ascii="Arial" w:hAnsi="Arial" w:cs="Arial"/>
          <w:sz w:val="18"/>
          <w:szCs w:val="18"/>
        </w:rPr>
        <w:t xml:space="preserve">(Data, podpis i pieczęć Wnioskodawcy lub </w:t>
      </w:r>
    </w:p>
    <w:p w14:paraId="25B24CD8" w14:textId="06EBD952" w:rsidR="000D317E" w:rsidRPr="0004216B" w:rsidRDefault="00C53920" w:rsidP="00C53920">
      <w:pPr>
        <w:spacing w:after="0" w:line="276" w:lineRule="auto"/>
        <w:textAlignment w:val="baseline"/>
        <w:rPr>
          <w:rFonts w:ascii="Arial" w:hAnsi="Arial" w:cs="Arial"/>
          <w:sz w:val="18"/>
          <w:szCs w:val="18"/>
        </w:rPr>
      </w:pPr>
      <w:r w:rsidRPr="0004216B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</w:t>
      </w:r>
      <w:r w:rsidR="0004216B">
        <w:rPr>
          <w:rFonts w:ascii="Arial" w:hAnsi="Arial" w:cs="Arial"/>
          <w:sz w:val="18"/>
          <w:szCs w:val="18"/>
        </w:rPr>
        <w:t xml:space="preserve">           </w:t>
      </w:r>
      <w:r w:rsidRPr="0004216B">
        <w:rPr>
          <w:rFonts w:ascii="Arial" w:hAnsi="Arial" w:cs="Arial"/>
          <w:sz w:val="18"/>
          <w:szCs w:val="18"/>
        </w:rPr>
        <w:t xml:space="preserve">   </w:t>
      </w:r>
      <w:r w:rsidR="000D317E" w:rsidRPr="0004216B">
        <w:rPr>
          <w:rFonts w:ascii="Arial" w:hAnsi="Arial" w:cs="Arial"/>
          <w:sz w:val="18"/>
          <w:szCs w:val="18"/>
        </w:rPr>
        <w:t>osoby uprawnionej do jego reprezentowania)</w:t>
      </w:r>
    </w:p>
    <w:p w14:paraId="29FAC4A5" w14:textId="3150A3AF" w:rsidR="00834ABB" w:rsidRPr="0004216B" w:rsidRDefault="00834ABB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/>
          <w:u w:val="single"/>
        </w:rPr>
      </w:pPr>
    </w:p>
    <w:p w14:paraId="1E7CDD0E" w14:textId="77777777" w:rsidR="000D317E" w:rsidRDefault="000D317E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28D9AEFD" w14:textId="77777777" w:rsidR="000D317E" w:rsidRDefault="000D317E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46CA4466" w14:textId="77777777" w:rsidR="004B7A77" w:rsidRDefault="004B7A77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5A245473" w14:textId="1BFED8A1" w:rsidR="00684FD8" w:rsidRDefault="001020ED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</w:pPr>
      <w:r w:rsidRPr="001020ED">
        <w:rPr>
          <w:rFonts w:ascii="Arial" w:hAnsi="Arial" w:cs="Arial"/>
          <w:b/>
          <w:sz w:val="24"/>
          <w:szCs w:val="24"/>
          <w:u w:val="single"/>
        </w:rPr>
        <w:lastRenderedPageBreak/>
        <w:t>Do wniosku należy dołączyć:</w:t>
      </w:r>
      <w:r w:rsidR="00684FD8" w:rsidRPr="00684FD8">
        <w:t xml:space="preserve"> </w:t>
      </w:r>
    </w:p>
    <w:p w14:paraId="62F0DD55" w14:textId="627F36FF" w:rsidR="00684FD8" w:rsidRPr="00015B38" w:rsidRDefault="00684FD8">
      <w:pPr>
        <w:pStyle w:val="Akapitzlist"/>
        <w:numPr>
          <w:ilvl w:val="0"/>
          <w:numId w:val="22"/>
        </w:numPr>
        <w:shd w:val="clear" w:color="auto" w:fill="FFFFFF"/>
        <w:tabs>
          <w:tab w:val="left" w:pos="7371"/>
          <w:tab w:val="left" w:pos="8789"/>
        </w:tabs>
        <w:rPr>
          <w:rFonts w:ascii="Arial" w:hAnsi="Arial" w:cs="Arial"/>
          <w:bCs/>
          <w:sz w:val="24"/>
          <w:szCs w:val="24"/>
        </w:rPr>
      </w:pPr>
      <w:r w:rsidRPr="00015B38">
        <w:rPr>
          <w:rFonts w:ascii="Arial" w:hAnsi="Arial" w:cs="Arial"/>
          <w:bCs/>
          <w:sz w:val="24"/>
          <w:szCs w:val="24"/>
        </w:rPr>
        <w:t xml:space="preserve">Oryginalne zaświadczenie z Zakładu Ubezpieczeń Społecznych </w:t>
      </w:r>
      <w:r w:rsidRPr="00015B38">
        <w:rPr>
          <w:rFonts w:ascii="Arial" w:hAnsi="Arial" w:cs="Arial"/>
          <w:bCs/>
          <w:sz w:val="24"/>
          <w:szCs w:val="24"/>
        </w:rPr>
        <w:br/>
        <w:t>o niezaleganiu w opłacaniu składek;</w:t>
      </w:r>
    </w:p>
    <w:p w14:paraId="42A426E5" w14:textId="7F26D197" w:rsidR="00684FD8" w:rsidRPr="00015B38" w:rsidRDefault="00684FD8">
      <w:pPr>
        <w:pStyle w:val="Akapitzlist"/>
        <w:numPr>
          <w:ilvl w:val="0"/>
          <w:numId w:val="22"/>
        </w:numPr>
        <w:shd w:val="clear" w:color="auto" w:fill="FFFFFF"/>
        <w:tabs>
          <w:tab w:val="left" w:pos="7371"/>
          <w:tab w:val="left" w:pos="8789"/>
        </w:tabs>
        <w:rPr>
          <w:rFonts w:ascii="Arial" w:hAnsi="Arial" w:cs="Arial"/>
          <w:bCs/>
          <w:sz w:val="24"/>
          <w:szCs w:val="24"/>
        </w:rPr>
      </w:pPr>
      <w:r w:rsidRPr="00015B38">
        <w:rPr>
          <w:rFonts w:ascii="Arial" w:hAnsi="Arial" w:cs="Arial"/>
          <w:bCs/>
          <w:sz w:val="24"/>
          <w:szCs w:val="24"/>
        </w:rPr>
        <w:t xml:space="preserve">Oryginalne zaświadczenie z Urzędu Skarbowego  o niezaleganiu </w:t>
      </w:r>
      <w:r w:rsidRPr="00015B38">
        <w:rPr>
          <w:rFonts w:ascii="Arial" w:hAnsi="Arial" w:cs="Arial"/>
          <w:bCs/>
          <w:sz w:val="24"/>
          <w:szCs w:val="24"/>
        </w:rPr>
        <w:br/>
        <w:t>w podatkach;</w:t>
      </w:r>
    </w:p>
    <w:p w14:paraId="5C6635DB" w14:textId="77777777" w:rsidR="00684FD8" w:rsidRPr="00015B38" w:rsidRDefault="00684FD8">
      <w:pPr>
        <w:pStyle w:val="Akapitzlist"/>
        <w:numPr>
          <w:ilvl w:val="0"/>
          <w:numId w:val="22"/>
        </w:numPr>
        <w:shd w:val="clear" w:color="auto" w:fill="FFFFFF"/>
        <w:tabs>
          <w:tab w:val="left" w:pos="7371"/>
          <w:tab w:val="left" w:pos="8789"/>
        </w:tabs>
        <w:rPr>
          <w:rFonts w:ascii="Arial" w:hAnsi="Arial" w:cs="Arial"/>
          <w:bCs/>
          <w:sz w:val="24"/>
          <w:szCs w:val="24"/>
        </w:rPr>
      </w:pPr>
      <w:r w:rsidRPr="00015B38">
        <w:rPr>
          <w:rFonts w:ascii="Arial" w:hAnsi="Arial" w:cs="Arial"/>
          <w:bCs/>
          <w:sz w:val="24"/>
          <w:szCs w:val="24"/>
        </w:rPr>
        <w:t>Potwierdzenie numeru konta bankowego i nazwy banku;</w:t>
      </w:r>
    </w:p>
    <w:p w14:paraId="35A2E948" w14:textId="48127FBC" w:rsidR="00684FD8" w:rsidRPr="00015B38" w:rsidRDefault="00684FD8">
      <w:pPr>
        <w:pStyle w:val="Akapitzlist"/>
        <w:numPr>
          <w:ilvl w:val="0"/>
          <w:numId w:val="22"/>
        </w:numPr>
        <w:shd w:val="clear" w:color="auto" w:fill="FFFFFF"/>
        <w:tabs>
          <w:tab w:val="left" w:pos="7371"/>
          <w:tab w:val="left" w:pos="8789"/>
        </w:tabs>
        <w:rPr>
          <w:rFonts w:ascii="Arial" w:hAnsi="Arial" w:cs="Arial"/>
          <w:bCs/>
          <w:sz w:val="24"/>
          <w:szCs w:val="24"/>
        </w:rPr>
      </w:pPr>
      <w:r w:rsidRPr="00015B38">
        <w:rPr>
          <w:rFonts w:ascii="Arial" w:hAnsi="Arial" w:cs="Arial"/>
          <w:bCs/>
          <w:sz w:val="24"/>
          <w:szCs w:val="24"/>
        </w:rPr>
        <w:t xml:space="preserve">Załącznik </w:t>
      </w:r>
      <w:r w:rsidR="00466E07" w:rsidRPr="00015B38">
        <w:rPr>
          <w:rFonts w:ascii="Arial" w:hAnsi="Arial" w:cs="Arial"/>
          <w:bCs/>
          <w:sz w:val="24"/>
          <w:szCs w:val="24"/>
        </w:rPr>
        <w:t>N</w:t>
      </w:r>
      <w:r w:rsidRPr="00015B38">
        <w:rPr>
          <w:rFonts w:ascii="Arial" w:hAnsi="Arial" w:cs="Arial"/>
          <w:bCs/>
          <w:sz w:val="24"/>
          <w:szCs w:val="24"/>
        </w:rPr>
        <w:t xml:space="preserve">r </w:t>
      </w:r>
      <w:r w:rsidR="00015B38" w:rsidRPr="00015B38">
        <w:rPr>
          <w:rFonts w:ascii="Arial" w:hAnsi="Arial" w:cs="Arial"/>
          <w:bCs/>
          <w:sz w:val="24"/>
          <w:szCs w:val="24"/>
        </w:rPr>
        <w:t>1</w:t>
      </w:r>
      <w:r w:rsidR="00466E07" w:rsidRPr="00015B38">
        <w:rPr>
          <w:rFonts w:ascii="Arial" w:hAnsi="Arial" w:cs="Arial"/>
          <w:bCs/>
          <w:sz w:val="24"/>
          <w:szCs w:val="24"/>
        </w:rPr>
        <w:t>.</w:t>
      </w:r>
      <w:r w:rsidRPr="00015B38">
        <w:rPr>
          <w:rFonts w:ascii="Arial" w:hAnsi="Arial" w:cs="Arial"/>
          <w:bCs/>
          <w:sz w:val="24"/>
          <w:szCs w:val="24"/>
        </w:rPr>
        <w:t xml:space="preserve"> Oświadczenia przedsiębiorcy</w:t>
      </w:r>
      <w:r w:rsidR="003B7393" w:rsidRPr="00015B38">
        <w:rPr>
          <w:rFonts w:ascii="Arial" w:hAnsi="Arial" w:cs="Arial"/>
          <w:bCs/>
          <w:sz w:val="24"/>
          <w:szCs w:val="24"/>
        </w:rPr>
        <w:t xml:space="preserve">, </w:t>
      </w:r>
      <w:r w:rsidRPr="00015B38">
        <w:rPr>
          <w:rFonts w:ascii="Arial" w:hAnsi="Arial" w:cs="Arial"/>
          <w:bCs/>
          <w:sz w:val="24"/>
          <w:szCs w:val="24"/>
        </w:rPr>
        <w:t>w tym żłobka, klubu dziecięc</w:t>
      </w:r>
      <w:r w:rsidR="006237F6" w:rsidRPr="00015B38">
        <w:rPr>
          <w:rFonts w:ascii="Arial" w:hAnsi="Arial" w:cs="Arial"/>
          <w:bCs/>
          <w:sz w:val="24"/>
          <w:szCs w:val="24"/>
        </w:rPr>
        <w:t xml:space="preserve">ego </w:t>
      </w:r>
      <w:r w:rsidRPr="00015B38">
        <w:rPr>
          <w:rFonts w:ascii="Arial" w:hAnsi="Arial" w:cs="Arial"/>
          <w:bCs/>
          <w:sz w:val="24"/>
          <w:szCs w:val="24"/>
        </w:rPr>
        <w:t>lub podmiotu świadczącego usługi rehabilitacyjn</w:t>
      </w:r>
      <w:r w:rsidR="003B7393" w:rsidRPr="00015B38">
        <w:rPr>
          <w:rFonts w:ascii="Arial" w:hAnsi="Arial" w:cs="Arial"/>
          <w:bCs/>
          <w:sz w:val="24"/>
          <w:szCs w:val="24"/>
        </w:rPr>
        <w:t>e,</w:t>
      </w:r>
      <w:r w:rsidRPr="00015B38">
        <w:rPr>
          <w:rFonts w:ascii="Arial" w:hAnsi="Arial" w:cs="Arial"/>
          <w:bCs/>
          <w:sz w:val="24"/>
          <w:szCs w:val="24"/>
        </w:rPr>
        <w:t xml:space="preserve"> lub przedsiębiorstwa społecznego</w:t>
      </w:r>
      <w:r w:rsidR="00015B38" w:rsidRPr="00015B38">
        <w:rPr>
          <w:rFonts w:ascii="Arial" w:hAnsi="Arial" w:cs="Arial"/>
          <w:bCs/>
          <w:sz w:val="24"/>
          <w:szCs w:val="24"/>
        </w:rPr>
        <w:t>, niepublicznego przedszkola, niepublicznej innej formy wychowania, przedszkolnego lub niepublicznej szkoły</w:t>
      </w:r>
      <w:r w:rsidRPr="00015B38">
        <w:rPr>
          <w:rFonts w:ascii="Arial" w:hAnsi="Arial" w:cs="Arial"/>
          <w:bCs/>
          <w:sz w:val="24"/>
          <w:szCs w:val="24"/>
        </w:rPr>
        <w:t>;</w:t>
      </w:r>
    </w:p>
    <w:p w14:paraId="13FD4C34" w14:textId="0CAAB1F9" w:rsidR="00684FD8" w:rsidRPr="00015B38" w:rsidRDefault="00684FD8">
      <w:pPr>
        <w:pStyle w:val="Akapitzlist"/>
        <w:numPr>
          <w:ilvl w:val="0"/>
          <w:numId w:val="22"/>
        </w:numPr>
        <w:shd w:val="clear" w:color="auto" w:fill="FFFFFF"/>
        <w:tabs>
          <w:tab w:val="left" w:pos="7371"/>
          <w:tab w:val="left" w:pos="8789"/>
        </w:tabs>
        <w:rPr>
          <w:rFonts w:ascii="Arial" w:hAnsi="Arial" w:cs="Arial"/>
          <w:bCs/>
          <w:sz w:val="24"/>
          <w:szCs w:val="24"/>
        </w:rPr>
      </w:pPr>
      <w:r w:rsidRPr="00015B38">
        <w:rPr>
          <w:rFonts w:ascii="Arial" w:hAnsi="Arial" w:cs="Arial"/>
          <w:bCs/>
          <w:sz w:val="24"/>
          <w:szCs w:val="24"/>
        </w:rPr>
        <w:t xml:space="preserve">Załącznik Nr </w:t>
      </w:r>
      <w:r w:rsidR="00015B38" w:rsidRPr="00015B38">
        <w:rPr>
          <w:rFonts w:ascii="Arial" w:hAnsi="Arial" w:cs="Arial"/>
          <w:bCs/>
          <w:sz w:val="24"/>
          <w:szCs w:val="24"/>
        </w:rPr>
        <w:t>2</w:t>
      </w:r>
      <w:r w:rsidRPr="00015B38">
        <w:rPr>
          <w:rFonts w:ascii="Arial" w:hAnsi="Arial" w:cs="Arial"/>
          <w:bCs/>
          <w:sz w:val="24"/>
          <w:szCs w:val="24"/>
        </w:rPr>
        <w:t>. Oświadczenie producenta rolnego;</w:t>
      </w:r>
    </w:p>
    <w:p w14:paraId="0BE0FDB4" w14:textId="6CF02478" w:rsidR="000A0477" w:rsidRPr="00015B38" w:rsidRDefault="00684FD8">
      <w:pPr>
        <w:pStyle w:val="Akapitzlist"/>
        <w:numPr>
          <w:ilvl w:val="0"/>
          <w:numId w:val="22"/>
        </w:numPr>
        <w:shd w:val="clear" w:color="auto" w:fill="FFFFFF"/>
        <w:tabs>
          <w:tab w:val="left" w:pos="7371"/>
          <w:tab w:val="left" w:pos="8789"/>
        </w:tabs>
        <w:rPr>
          <w:rFonts w:ascii="Arial" w:hAnsi="Arial" w:cs="Arial"/>
          <w:bCs/>
          <w:sz w:val="24"/>
          <w:szCs w:val="24"/>
        </w:rPr>
      </w:pPr>
      <w:r w:rsidRPr="00015B38">
        <w:rPr>
          <w:rFonts w:ascii="Arial" w:hAnsi="Arial" w:cs="Arial"/>
          <w:bCs/>
          <w:sz w:val="24"/>
          <w:szCs w:val="24"/>
        </w:rPr>
        <w:t xml:space="preserve">Załącznik Nr </w:t>
      </w:r>
      <w:r w:rsidR="00015B38" w:rsidRPr="00015B38">
        <w:rPr>
          <w:rFonts w:ascii="Arial" w:hAnsi="Arial" w:cs="Arial"/>
          <w:bCs/>
          <w:sz w:val="24"/>
          <w:szCs w:val="24"/>
        </w:rPr>
        <w:t>3</w:t>
      </w:r>
      <w:r w:rsidRPr="00015B38">
        <w:rPr>
          <w:rFonts w:ascii="Arial" w:hAnsi="Arial" w:cs="Arial"/>
          <w:bCs/>
          <w:sz w:val="24"/>
          <w:szCs w:val="24"/>
        </w:rPr>
        <w:t xml:space="preserve">. </w:t>
      </w:r>
      <w:r w:rsidR="000A0477" w:rsidRPr="00015B38">
        <w:rPr>
          <w:rFonts w:ascii="Arial" w:hAnsi="Arial" w:cs="Arial"/>
          <w:bCs/>
          <w:sz w:val="24"/>
          <w:szCs w:val="24"/>
        </w:rPr>
        <w:t xml:space="preserve">Oświadczenie przedsiębiorcy lub przedsiębiorstwa społecznego prowadzącego działalność polegającą na świadczeniu usług rehabilitacyjnych; </w:t>
      </w:r>
    </w:p>
    <w:p w14:paraId="4DF10741" w14:textId="0F80E60E" w:rsidR="00684FD8" w:rsidRPr="00015B38" w:rsidRDefault="00684FD8">
      <w:pPr>
        <w:pStyle w:val="Akapitzlist"/>
        <w:numPr>
          <w:ilvl w:val="0"/>
          <w:numId w:val="22"/>
        </w:numPr>
        <w:shd w:val="clear" w:color="auto" w:fill="FFFFFF"/>
        <w:tabs>
          <w:tab w:val="left" w:pos="7371"/>
          <w:tab w:val="left" w:pos="8789"/>
        </w:tabs>
        <w:rPr>
          <w:rFonts w:ascii="Arial" w:hAnsi="Arial" w:cs="Arial"/>
          <w:bCs/>
          <w:sz w:val="24"/>
          <w:szCs w:val="24"/>
        </w:rPr>
      </w:pPr>
      <w:r w:rsidRPr="00015B38">
        <w:rPr>
          <w:rFonts w:ascii="Arial" w:hAnsi="Arial" w:cs="Arial"/>
          <w:bCs/>
          <w:sz w:val="24"/>
          <w:szCs w:val="24"/>
        </w:rPr>
        <w:t xml:space="preserve">Załącznik Nr </w:t>
      </w:r>
      <w:r w:rsidR="00015B38" w:rsidRPr="00015B38">
        <w:rPr>
          <w:rFonts w:ascii="Arial" w:hAnsi="Arial" w:cs="Arial"/>
          <w:bCs/>
          <w:sz w:val="24"/>
          <w:szCs w:val="24"/>
        </w:rPr>
        <w:t>4</w:t>
      </w:r>
      <w:r w:rsidRPr="00015B38">
        <w:rPr>
          <w:rFonts w:ascii="Arial" w:hAnsi="Arial" w:cs="Arial"/>
          <w:bCs/>
          <w:sz w:val="24"/>
          <w:szCs w:val="24"/>
        </w:rPr>
        <w:t xml:space="preserve">. Oświadczenie Wnioskodawcy o wyborze formy zabezpieczenia; </w:t>
      </w:r>
    </w:p>
    <w:p w14:paraId="4EBEAB38" w14:textId="14315C71" w:rsidR="00684FD8" w:rsidRPr="00015B38" w:rsidRDefault="00684FD8">
      <w:pPr>
        <w:pStyle w:val="Akapitzlist"/>
        <w:numPr>
          <w:ilvl w:val="0"/>
          <w:numId w:val="22"/>
        </w:numPr>
        <w:shd w:val="clear" w:color="auto" w:fill="FFFFFF"/>
        <w:tabs>
          <w:tab w:val="left" w:pos="7371"/>
          <w:tab w:val="left" w:pos="8789"/>
        </w:tabs>
        <w:rPr>
          <w:rFonts w:ascii="Arial" w:hAnsi="Arial" w:cs="Arial"/>
          <w:bCs/>
          <w:sz w:val="24"/>
          <w:szCs w:val="24"/>
        </w:rPr>
      </w:pPr>
      <w:r w:rsidRPr="00015B38">
        <w:rPr>
          <w:rFonts w:ascii="Arial" w:hAnsi="Arial" w:cs="Arial"/>
          <w:bCs/>
          <w:sz w:val="24"/>
          <w:szCs w:val="24"/>
        </w:rPr>
        <w:t xml:space="preserve">Załącznik Nr </w:t>
      </w:r>
      <w:r w:rsidR="00015B38" w:rsidRPr="00015B38">
        <w:rPr>
          <w:rFonts w:ascii="Arial" w:hAnsi="Arial" w:cs="Arial"/>
          <w:bCs/>
          <w:sz w:val="24"/>
          <w:szCs w:val="24"/>
        </w:rPr>
        <w:t>5</w:t>
      </w:r>
      <w:r w:rsidRPr="00015B38">
        <w:rPr>
          <w:rFonts w:ascii="Arial" w:hAnsi="Arial" w:cs="Arial"/>
          <w:bCs/>
          <w:sz w:val="24"/>
          <w:szCs w:val="24"/>
        </w:rPr>
        <w:t>. Oświadczenie o niezaleganiu wobec organów KAS;</w:t>
      </w:r>
    </w:p>
    <w:p w14:paraId="100F2E41" w14:textId="4AABE84B" w:rsidR="00015B38" w:rsidRPr="00015B38" w:rsidRDefault="00015B38">
      <w:pPr>
        <w:pStyle w:val="Akapitzlist"/>
        <w:numPr>
          <w:ilvl w:val="0"/>
          <w:numId w:val="22"/>
        </w:numPr>
        <w:shd w:val="clear" w:color="auto" w:fill="FFFFFF"/>
        <w:tabs>
          <w:tab w:val="left" w:pos="7371"/>
          <w:tab w:val="left" w:pos="8789"/>
        </w:tabs>
        <w:rPr>
          <w:rFonts w:ascii="Arial" w:hAnsi="Arial" w:cs="Arial"/>
          <w:bCs/>
          <w:sz w:val="24"/>
          <w:szCs w:val="24"/>
        </w:rPr>
      </w:pPr>
      <w:r w:rsidRPr="00015B38">
        <w:rPr>
          <w:rFonts w:ascii="Arial" w:hAnsi="Arial" w:cs="Arial"/>
          <w:bCs/>
          <w:sz w:val="24"/>
          <w:szCs w:val="24"/>
        </w:rPr>
        <w:t xml:space="preserve">Załącznik Nr 6. Oświadczenie </w:t>
      </w:r>
      <w:r w:rsidR="005062CB" w:rsidRPr="009E2EFA">
        <w:rPr>
          <w:rFonts w:ascii="Arial" w:hAnsi="Arial" w:cs="Arial"/>
          <w:bCs/>
          <w:sz w:val="24"/>
          <w:szCs w:val="24"/>
        </w:rPr>
        <w:t>o wysokości uzyskanej pomocy de minimis</w:t>
      </w:r>
      <w:r w:rsidRPr="00015B38">
        <w:rPr>
          <w:rFonts w:ascii="Arial" w:hAnsi="Arial" w:cs="Arial"/>
          <w:bCs/>
          <w:sz w:val="24"/>
          <w:szCs w:val="24"/>
        </w:rPr>
        <w:t>;</w:t>
      </w:r>
    </w:p>
    <w:p w14:paraId="6683D697" w14:textId="058E5854" w:rsidR="00684FD8" w:rsidRPr="00015B38" w:rsidRDefault="00684FD8">
      <w:pPr>
        <w:pStyle w:val="Akapitzlist"/>
        <w:numPr>
          <w:ilvl w:val="0"/>
          <w:numId w:val="22"/>
        </w:numPr>
        <w:shd w:val="clear" w:color="auto" w:fill="FFFFFF"/>
        <w:tabs>
          <w:tab w:val="left" w:pos="7371"/>
          <w:tab w:val="left" w:pos="8789"/>
        </w:tabs>
        <w:rPr>
          <w:rFonts w:ascii="Arial" w:hAnsi="Arial" w:cs="Arial"/>
          <w:bCs/>
          <w:sz w:val="24"/>
          <w:szCs w:val="24"/>
        </w:rPr>
      </w:pPr>
      <w:r w:rsidRPr="00015B38">
        <w:rPr>
          <w:rFonts w:ascii="Arial" w:hAnsi="Arial" w:cs="Arial"/>
          <w:bCs/>
          <w:sz w:val="24"/>
          <w:szCs w:val="24"/>
        </w:rPr>
        <w:t xml:space="preserve">Załącznik Nr </w:t>
      </w:r>
      <w:r w:rsidR="00015B38" w:rsidRPr="00015B38">
        <w:rPr>
          <w:rFonts w:ascii="Arial" w:hAnsi="Arial" w:cs="Arial"/>
          <w:bCs/>
          <w:sz w:val="24"/>
          <w:szCs w:val="24"/>
        </w:rPr>
        <w:t>7</w:t>
      </w:r>
      <w:r w:rsidRPr="00015B38">
        <w:rPr>
          <w:rFonts w:ascii="Arial" w:hAnsi="Arial" w:cs="Arial"/>
          <w:bCs/>
          <w:sz w:val="24"/>
          <w:szCs w:val="24"/>
        </w:rPr>
        <w:t xml:space="preserve">. Formularz informacji przedstawianych przy ubieganiu się </w:t>
      </w:r>
      <w:r w:rsidRPr="00015B38">
        <w:rPr>
          <w:rFonts w:ascii="Arial" w:hAnsi="Arial" w:cs="Arial"/>
          <w:bCs/>
          <w:sz w:val="24"/>
          <w:szCs w:val="24"/>
        </w:rPr>
        <w:br/>
        <w:t>o pomoc de minimis;</w:t>
      </w:r>
    </w:p>
    <w:p w14:paraId="1003D44F" w14:textId="6772EBD6" w:rsidR="00684FD8" w:rsidRPr="00015B38" w:rsidRDefault="00684FD8">
      <w:pPr>
        <w:pStyle w:val="Akapitzlist"/>
        <w:numPr>
          <w:ilvl w:val="0"/>
          <w:numId w:val="22"/>
        </w:numPr>
        <w:shd w:val="clear" w:color="auto" w:fill="FFFFFF"/>
        <w:tabs>
          <w:tab w:val="left" w:pos="7371"/>
          <w:tab w:val="left" w:pos="8789"/>
        </w:tabs>
        <w:rPr>
          <w:rFonts w:ascii="Arial" w:hAnsi="Arial" w:cs="Arial"/>
          <w:bCs/>
          <w:sz w:val="24"/>
          <w:szCs w:val="24"/>
        </w:rPr>
      </w:pPr>
      <w:r w:rsidRPr="00015B38">
        <w:rPr>
          <w:rFonts w:ascii="Arial" w:hAnsi="Arial" w:cs="Arial"/>
          <w:bCs/>
          <w:sz w:val="24"/>
          <w:szCs w:val="24"/>
        </w:rPr>
        <w:t xml:space="preserve">Załącznik Nr </w:t>
      </w:r>
      <w:r w:rsidR="00015B38" w:rsidRPr="00015B38">
        <w:rPr>
          <w:rFonts w:ascii="Arial" w:hAnsi="Arial" w:cs="Arial"/>
          <w:bCs/>
          <w:sz w:val="24"/>
          <w:szCs w:val="24"/>
        </w:rPr>
        <w:t>8</w:t>
      </w:r>
      <w:r w:rsidRPr="00015B38">
        <w:rPr>
          <w:rFonts w:ascii="Arial" w:hAnsi="Arial" w:cs="Arial"/>
          <w:bCs/>
          <w:sz w:val="24"/>
          <w:szCs w:val="24"/>
        </w:rPr>
        <w:t xml:space="preserve">. Zgłoszenie oferty pracy; </w:t>
      </w:r>
    </w:p>
    <w:p w14:paraId="08DEF412" w14:textId="08D3A4B0" w:rsidR="00684FD8" w:rsidRPr="00015B38" w:rsidRDefault="00684FD8">
      <w:pPr>
        <w:pStyle w:val="Akapitzlist"/>
        <w:numPr>
          <w:ilvl w:val="0"/>
          <w:numId w:val="22"/>
        </w:numPr>
        <w:shd w:val="clear" w:color="auto" w:fill="FFFFFF"/>
        <w:tabs>
          <w:tab w:val="left" w:pos="7371"/>
          <w:tab w:val="left" w:pos="8789"/>
        </w:tabs>
        <w:rPr>
          <w:rFonts w:ascii="Arial" w:hAnsi="Arial" w:cs="Arial"/>
          <w:bCs/>
          <w:sz w:val="24"/>
          <w:szCs w:val="24"/>
        </w:rPr>
      </w:pPr>
      <w:r w:rsidRPr="00015B38">
        <w:rPr>
          <w:rFonts w:ascii="Arial" w:hAnsi="Arial" w:cs="Arial"/>
          <w:bCs/>
          <w:sz w:val="24"/>
          <w:szCs w:val="24"/>
        </w:rPr>
        <w:t xml:space="preserve">W przypadku producenta rolnego - dokumenty potwierdzające zatrudnienie </w:t>
      </w:r>
      <w:r w:rsidRPr="00015B38">
        <w:rPr>
          <w:rFonts w:ascii="Arial" w:hAnsi="Arial" w:cs="Arial"/>
          <w:bCs/>
          <w:sz w:val="24"/>
          <w:szCs w:val="24"/>
        </w:rPr>
        <w:br/>
        <w:t>w okresie ostatnich 6 miesięcy przed dniem złożenia wniosku, w każdym miesiącu, co najmniej 1 pracownika na podstawie stosunku pracy w pełnym wymiarze czasu pracy oraz dokumenty potwierdzające jego ubezpieczenie.</w:t>
      </w:r>
    </w:p>
    <w:p w14:paraId="6C46151A" w14:textId="77777777" w:rsidR="00684FD8" w:rsidRPr="00684FD8" w:rsidRDefault="00684FD8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1BFE7A19" w14:textId="57A479FC" w:rsidR="0023560C" w:rsidRDefault="0023560C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35B2A452" w14:textId="77777777" w:rsidR="00446200" w:rsidRDefault="00446200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1622F4EC" w14:textId="77777777" w:rsidR="00446200" w:rsidRDefault="00446200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21F482AC" w14:textId="77777777" w:rsidR="00446200" w:rsidRDefault="00446200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5A8B653A" w14:textId="77777777" w:rsidR="00446200" w:rsidRDefault="00446200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00A4A9C5" w14:textId="77777777" w:rsidR="00446200" w:rsidRDefault="00446200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652E3195" w14:textId="77777777" w:rsidR="00446200" w:rsidRDefault="00446200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5C24CD94" w14:textId="77777777" w:rsidR="00446200" w:rsidRPr="00684FD8" w:rsidRDefault="00446200" w:rsidP="000D317E">
      <w:pPr>
        <w:shd w:val="clear" w:color="auto" w:fill="FFFFFF"/>
        <w:tabs>
          <w:tab w:val="left" w:pos="7371"/>
          <w:tab w:val="left" w:pos="8789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sectPr w:rsidR="00446200" w:rsidRPr="00684FD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306A7" w14:textId="77777777" w:rsidR="00F464C7" w:rsidRDefault="00F464C7" w:rsidP="00E07642">
      <w:pPr>
        <w:spacing w:after="0" w:line="240" w:lineRule="auto"/>
      </w:pPr>
      <w:r>
        <w:separator/>
      </w:r>
    </w:p>
  </w:endnote>
  <w:endnote w:type="continuationSeparator" w:id="0">
    <w:p w14:paraId="630A3D7B" w14:textId="77777777" w:rsidR="00F464C7" w:rsidRDefault="00F464C7" w:rsidP="00E07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5826C" w14:textId="234C612B" w:rsidR="007C350B" w:rsidRDefault="007C350B" w:rsidP="00E07642">
    <w:pPr>
      <w:pStyle w:val="Bezodstpw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0529AD">
      <w:rPr>
        <w:rFonts w:ascii="Arial" w:eastAsiaTheme="majorEastAsia" w:hAnsi="Arial" w:cs="Arial"/>
        <w:sz w:val="20"/>
        <w:szCs w:val="20"/>
      </w:rPr>
      <w:t>str.</w:t>
    </w:r>
    <w:r w:rsidRPr="000529AD">
      <w:rPr>
        <w:rFonts w:ascii="Arial" w:eastAsiaTheme="minorEastAsia" w:hAnsi="Arial" w:cs="Arial"/>
        <w:sz w:val="20"/>
        <w:szCs w:val="20"/>
      </w:rPr>
      <w:fldChar w:fldCharType="begin"/>
    </w:r>
    <w:r w:rsidRPr="000529AD">
      <w:rPr>
        <w:rFonts w:ascii="Arial" w:hAnsi="Arial" w:cs="Arial"/>
        <w:sz w:val="20"/>
        <w:szCs w:val="20"/>
      </w:rPr>
      <w:instrText>PAGE    \* MERGEFORMAT</w:instrText>
    </w:r>
    <w:r w:rsidRPr="000529AD">
      <w:rPr>
        <w:rFonts w:ascii="Arial" w:eastAsiaTheme="minorEastAsia" w:hAnsi="Arial" w:cs="Arial"/>
        <w:sz w:val="20"/>
        <w:szCs w:val="20"/>
      </w:rPr>
      <w:fldChar w:fldCharType="separate"/>
    </w:r>
    <w:r w:rsidR="00B62F4A" w:rsidRPr="00B62F4A">
      <w:rPr>
        <w:rFonts w:ascii="Arial" w:eastAsiaTheme="majorEastAsia" w:hAnsi="Arial" w:cs="Arial"/>
        <w:noProof/>
        <w:sz w:val="20"/>
        <w:szCs w:val="20"/>
      </w:rPr>
      <w:t>27</w:t>
    </w:r>
    <w:r w:rsidRPr="000529AD">
      <w:rPr>
        <w:rFonts w:ascii="Arial" w:eastAsiaTheme="majorEastAsia" w:hAnsi="Arial" w:cs="Arial"/>
        <w:sz w:val="20"/>
        <w:szCs w:val="20"/>
      </w:rPr>
      <w:fldChar w:fldCharType="end"/>
    </w:r>
  </w:p>
  <w:p w14:paraId="5785BE4C" w14:textId="4EE223D1" w:rsidR="007C350B" w:rsidRPr="00E07642" w:rsidRDefault="007C350B" w:rsidP="00E07642">
    <w:pPr>
      <w:pStyle w:val="Bezodstpw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97D304" wp14:editId="1D7A7AD7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53125" cy="19050"/>
              <wp:effectExtent l="0" t="0" r="28575" b="19050"/>
              <wp:wrapNone/>
              <wp:docPr id="966406940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B47EB0" id="Łącznik prosty 2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pt" to="468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" strokecolor="black [3200]" strokeweight=".5pt">
              <v:stroke joinstyle="miter"/>
              <w10:wrap anchorx="margin"/>
            </v:line>
          </w:pict>
        </mc:Fallback>
      </mc:AlternateContent>
    </w:r>
    <w:r w:rsidRPr="00E07642">
      <w:rPr>
        <w:rFonts w:ascii="Arial" w:hAnsi="Arial" w:cs="Arial"/>
        <w:sz w:val="20"/>
        <w:szCs w:val="20"/>
      </w:rPr>
      <w:t>„Aktywizacja zawodowa osób bezrobotnych w powiecie płońskim (I</w:t>
    </w:r>
    <w:r w:rsidR="00E96A78">
      <w:rPr>
        <w:rFonts w:ascii="Arial" w:hAnsi="Arial" w:cs="Arial"/>
        <w:sz w:val="20"/>
        <w:szCs w:val="20"/>
      </w:rPr>
      <w:t>I</w:t>
    </w:r>
    <w:r w:rsidRPr="00E07642">
      <w:rPr>
        <w:rFonts w:ascii="Arial" w:hAnsi="Arial" w:cs="Arial"/>
        <w:sz w:val="20"/>
        <w:szCs w:val="20"/>
      </w:rPr>
      <w:t>)”</w:t>
    </w:r>
  </w:p>
  <w:p w14:paraId="621B7949" w14:textId="38FD0723" w:rsidR="007C350B" w:rsidRPr="00E07642" w:rsidRDefault="007C350B" w:rsidP="00E07642">
    <w:pPr>
      <w:pStyle w:val="Bezodstpw"/>
      <w:jc w:val="center"/>
      <w:rPr>
        <w:rFonts w:ascii="Arial" w:hAnsi="Arial" w:cs="Arial"/>
        <w:sz w:val="20"/>
        <w:szCs w:val="20"/>
        <w:lang w:eastAsia="pl-PL"/>
      </w:rPr>
    </w:pPr>
    <w:bookmarkStart w:id="16" w:name="_Hlk139976837"/>
    <w:r w:rsidRPr="00E07642">
      <w:rPr>
        <w:rFonts w:ascii="Arial" w:hAnsi="Arial" w:cs="Arial"/>
        <w:sz w:val="20"/>
        <w:szCs w:val="20"/>
        <w:lang w:eastAsia="pl-PL"/>
      </w:rPr>
      <w:t>Projekt współfinansowany przez Unię Europejską ze środków Europejskiego Funduszu Społecznego+</w:t>
    </w:r>
  </w:p>
  <w:p w14:paraId="0EC7CCC1" w14:textId="77777777" w:rsidR="007C350B" w:rsidRDefault="007C350B" w:rsidP="00E07642">
    <w:pPr>
      <w:pStyle w:val="Bezodstpw"/>
      <w:jc w:val="center"/>
      <w:rPr>
        <w:rFonts w:ascii="Arial" w:hAnsi="Arial" w:cs="Arial"/>
        <w:b/>
        <w:bCs/>
        <w:sz w:val="20"/>
        <w:szCs w:val="20"/>
      </w:rPr>
    </w:pPr>
    <w:r w:rsidRPr="00E07642">
      <w:rPr>
        <w:rFonts w:ascii="Arial" w:hAnsi="Arial" w:cs="Arial"/>
        <w:sz w:val="20"/>
        <w:szCs w:val="20"/>
        <w:lang w:eastAsia="pl-PL"/>
      </w:rPr>
      <w:t xml:space="preserve">w ramach </w:t>
    </w:r>
    <w:r w:rsidRPr="00E07642">
      <w:rPr>
        <w:rFonts w:ascii="Arial" w:hAnsi="Arial" w:cs="Arial"/>
        <w:sz w:val="20"/>
        <w:szCs w:val="20"/>
      </w:rPr>
      <w:t>Funduszy Europejskich dla Mazowsza 2021-2027</w:t>
    </w:r>
    <w:r w:rsidRPr="00E07642">
      <w:rPr>
        <w:rFonts w:ascii="Arial" w:hAnsi="Arial" w:cs="Arial"/>
        <w:sz w:val="20"/>
        <w:szCs w:val="20"/>
        <w:lang w:eastAsia="pl-PL"/>
      </w:rPr>
      <w:br/>
      <w:t>Oś priorytetowa VI</w:t>
    </w:r>
    <w:r w:rsidRPr="00E07642">
      <w:rPr>
        <w:rFonts w:ascii="Arial" w:hAnsi="Arial" w:cs="Arial"/>
        <w:sz w:val="20"/>
        <w:szCs w:val="20"/>
      </w:rPr>
      <w:t xml:space="preserve"> Fundusze Europejskie dla aktywnego zawodowo Mazowsza</w:t>
    </w:r>
    <w:r w:rsidRPr="00E07642">
      <w:rPr>
        <w:rFonts w:ascii="Arial" w:hAnsi="Arial" w:cs="Arial"/>
        <w:b/>
        <w:bCs/>
        <w:sz w:val="20"/>
        <w:szCs w:val="20"/>
      </w:rPr>
      <w:t xml:space="preserve"> </w:t>
    </w:r>
  </w:p>
  <w:p w14:paraId="3D9959D1" w14:textId="2206CFD2" w:rsidR="007C350B" w:rsidRPr="00E07642" w:rsidRDefault="007C350B" w:rsidP="009343E1">
    <w:pPr>
      <w:pStyle w:val="Bezodstpw"/>
      <w:jc w:val="center"/>
      <w:rPr>
        <w:rFonts w:ascii="Arial" w:hAnsi="Arial" w:cs="Arial"/>
        <w:sz w:val="20"/>
        <w:szCs w:val="20"/>
      </w:rPr>
    </w:pPr>
    <w:r w:rsidRPr="00E07642">
      <w:rPr>
        <w:rFonts w:ascii="Arial" w:hAnsi="Arial" w:cs="Arial"/>
        <w:sz w:val="20"/>
        <w:szCs w:val="20"/>
      </w:rPr>
      <w:t>Działanie 6.1</w:t>
    </w:r>
    <w:r>
      <w:rPr>
        <w:rFonts w:ascii="Arial" w:hAnsi="Arial" w:cs="Arial"/>
        <w:sz w:val="20"/>
        <w:szCs w:val="20"/>
      </w:rPr>
      <w:t xml:space="preserve"> </w:t>
    </w:r>
    <w:r w:rsidRPr="00E07642">
      <w:rPr>
        <w:rFonts w:ascii="Arial" w:hAnsi="Arial" w:cs="Arial"/>
        <w:sz w:val="20"/>
        <w:szCs w:val="20"/>
      </w:rPr>
      <w:t>Aktywizacja zawodowa osób bezrobotnych</w:t>
    </w:r>
    <w:bookmarkEnd w:id="16"/>
  </w:p>
  <w:p w14:paraId="1ACB0D11" w14:textId="5454AA22" w:rsidR="007C350B" w:rsidRPr="00E07642" w:rsidRDefault="007C350B" w:rsidP="000529AD">
    <w:pPr>
      <w:pStyle w:val="Bezodstpw"/>
      <w:tabs>
        <w:tab w:val="left" w:pos="1635"/>
        <w:tab w:val="center" w:pos="4536"/>
      </w:tabs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07642">
      <w:rPr>
        <w:rFonts w:ascii="Arial" w:hAnsi="Arial" w:cs="Arial"/>
        <w:sz w:val="20"/>
        <w:szCs w:val="20"/>
      </w:rPr>
      <w:t>#FunduszeUE</w:t>
    </w:r>
    <w:r>
      <w:rPr>
        <w:rFonts w:ascii="Arial" w:hAnsi="Arial" w:cs="Arial"/>
        <w:sz w:val="20"/>
        <w:szCs w:val="20"/>
      </w:rPr>
      <w:t xml:space="preserve">    </w:t>
    </w:r>
    <w:r>
      <w:rPr>
        <w:rFonts w:asciiTheme="majorHAnsi" w:eastAsiaTheme="majorEastAsia" w:hAnsiTheme="majorHAnsi" w:cstheme="majorBidi"/>
        <w:sz w:val="28"/>
        <w:szCs w:val="28"/>
      </w:rPr>
      <w:t xml:space="preserve">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9AD34" w14:textId="77777777" w:rsidR="00F464C7" w:rsidRDefault="00F464C7" w:rsidP="00E07642">
      <w:pPr>
        <w:spacing w:after="0" w:line="240" w:lineRule="auto"/>
      </w:pPr>
      <w:r>
        <w:separator/>
      </w:r>
    </w:p>
  </w:footnote>
  <w:footnote w:type="continuationSeparator" w:id="0">
    <w:p w14:paraId="75BE576C" w14:textId="77777777" w:rsidR="00F464C7" w:rsidRDefault="00F464C7" w:rsidP="00E07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84CF" w14:textId="1D62041F" w:rsidR="007C350B" w:rsidRDefault="007C350B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66DB33" wp14:editId="0DD2CD51">
              <wp:simplePos x="0" y="0"/>
              <wp:positionH relativeFrom="column">
                <wp:posOffset>-4445</wp:posOffset>
              </wp:positionH>
              <wp:positionV relativeFrom="paragraph">
                <wp:posOffset>560070</wp:posOffset>
              </wp:positionV>
              <wp:extent cx="5448300" cy="0"/>
              <wp:effectExtent l="0" t="0" r="0" b="0"/>
              <wp:wrapNone/>
              <wp:docPr id="28797208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483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69BA61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44.1pt" to="428.65pt,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rPr>
        <w:noProof/>
        <w:lang w:eastAsia="pl-PL"/>
      </w:rPr>
      <w:drawing>
        <wp:inline distT="0" distB="0" distL="0" distR="0" wp14:anchorId="236D9FA4" wp14:editId="3F9213B8">
          <wp:extent cx="5486400" cy="609600"/>
          <wp:effectExtent l="0" t="0" r="0" b="0"/>
          <wp:docPr id="7758346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946638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5"/>
    <w:multiLevelType w:val="singleLevel"/>
    <w:tmpl w:val="5340269A"/>
    <w:name w:val="WW8Num5"/>
    <w:lvl w:ilvl="0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color w:val="auto"/>
      </w:rPr>
    </w:lvl>
  </w:abstractNum>
  <w:abstractNum w:abstractNumId="2" w15:restartNumberingAfterBreak="0">
    <w:nsid w:val="00000006"/>
    <w:multiLevelType w:val="singleLevel"/>
    <w:tmpl w:val="663EDE2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Bookman Old Style" w:hAnsi="Bookman Old Style" w:cs="Times New Roman"/>
        <w:b/>
        <w:color w:val="000000"/>
        <w:sz w:val="20"/>
        <w:szCs w:val="20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8"/>
    <w:multiLevelType w:val="multilevel"/>
    <w:tmpl w:val="FDC2845C"/>
    <w:name w:val="WW8Num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cs="Verdana"/>
        <w:color w:val="00000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A6C0AF92"/>
    <w:name w:val="WW8Num1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z w:val="24"/>
        <w:szCs w:val="24"/>
      </w:rPr>
    </w:lvl>
  </w:abstractNum>
  <w:abstractNum w:abstractNumId="6" w15:restartNumberingAfterBreak="0">
    <w:nsid w:val="0000000B"/>
    <w:multiLevelType w:val="singleLevel"/>
    <w:tmpl w:val="BAD2C1B6"/>
    <w:name w:val="WW8Num11"/>
    <w:lvl w:ilvl="0">
      <w:start w:val="1"/>
      <w:numFmt w:val="decimal"/>
      <w:lvlText w:val="%1)"/>
      <w:lvlJc w:val="left"/>
      <w:pPr>
        <w:tabs>
          <w:tab w:val="num" w:pos="708"/>
        </w:tabs>
        <w:ind w:left="945" w:hanging="405"/>
      </w:pPr>
      <w:rPr>
        <w:rFonts w:ascii="Arial" w:hAnsi="Arial" w:cs="Arial" w:hint="default"/>
        <w:b/>
        <w:bCs/>
        <w:color w:val="000000"/>
        <w:sz w:val="24"/>
        <w:szCs w:val="24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abstractNum w:abstractNumId="8" w15:restartNumberingAfterBreak="0">
    <w:nsid w:val="0000000D"/>
    <w:multiLevelType w:val="singleLevel"/>
    <w:tmpl w:val="C6902BCC"/>
    <w:name w:val="WW8Num13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9" w15:restartNumberingAfterBreak="0">
    <w:nsid w:val="0000000E"/>
    <w:multiLevelType w:val="multilevel"/>
    <w:tmpl w:val="5D82D8B6"/>
    <w:lvl w:ilvl="0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-361"/>
        </w:tabs>
        <w:ind w:left="360" w:hanging="360"/>
      </w:pPr>
      <w:rPr>
        <w:b/>
        <w:bCs/>
      </w:rPr>
    </w:lvl>
    <w:lvl w:ilvl="2">
      <w:start w:val="1"/>
      <w:numFmt w:val="lowerLetter"/>
      <w:lvlText w:val="%3."/>
      <w:lvlJc w:val="left"/>
      <w:pPr>
        <w:tabs>
          <w:tab w:val="num" w:pos="2329"/>
        </w:tabs>
        <w:ind w:left="2329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0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color w:val="auto"/>
        <w:sz w:val="22"/>
        <w:szCs w:val="22"/>
      </w:rPr>
    </w:lvl>
  </w:abstractNum>
  <w:abstractNum w:abstractNumId="11" w15:restartNumberingAfterBreak="0">
    <w:nsid w:val="03224DE1"/>
    <w:multiLevelType w:val="hybridMultilevel"/>
    <w:tmpl w:val="1018AF8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888738A"/>
    <w:multiLevelType w:val="hybridMultilevel"/>
    <w:tmpl w:val="6D389756"/>
    <w:lvl w:ilvl="0" w:tplc="DA12621E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A603AAB"/>
    <w:multiLevelType w:val="hybridMultilevel"/>
    <w:tmpl w:val="C758EE40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0B6A5C"/>
    <w:multiLevelType w:val="hybridMultilevel"/>
    <w:tmpl w:val="DD9E95F0"/>
    <w:lvl w:ilvl="0" w:tplc="C344A356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1806617"/>
    <w:multiLevelType w:val="hybridMultilevel"/>
    <w:tmpl w:val="DD0CA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61F1C"/>
    <w:multiLevelType w:val="hybridMultilevel"/>
    <w:tmpl w:val="93D4ACEA"/>
    <w:lvl w:ilvl="0" w:tplc="F76EF6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7F33C92"/>
    <w:multiLevelType w:val="hybridMultilevel"/>
    <w:tmpl w:val="B98A7C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C53A5C"/>
    <w:multiLevelType w:val="hybridMultilevel"/>
    <w:tmpl w:val="18EC6E2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BFF1675"/>
    <w:multiLevelType w:val="hybridMultilevel"/>
    <w:tmpl w:val="F9364B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F7E6F"/>
    <w:multiLevelType w:val="multilevel"/>
    <w:tmpl w:val="BD867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-928"/>
        </w:tabs>
        <w:ind w:left="-207" w:hanging="360"/>
      </w:pPr>
      <w:rPr>
        <w:b/>
        <w:bCs/>
      </w:rPr>
    </w:lvl>
    <w:lvl w:ilvl="2">
      <w:start w:val="1"/>
      <w:numFmt w:val="lowerLetter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decimal"/>
      <w:lvlText w:val="%4."/>
      <w:lvlJc w:val="left"/>
      <w:pPr>
        <w:tabs>
          <w:tab w:val="num" w:pos="-349"/>
        </w:tabs>
        <w:ind w:left="-349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 w15:restartNumberingAfterBreak="0">
    <w:nsid w:val="307254B8"/>
    <w:multiLevelType w:val="hybridMultilevel"/>
    <w:tmpl w:val="3E50D31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CD1964"/>
    <w:multiLevelType w:val="hybridMultilevel"/>
    <w:tmpl w:val="FDD0D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675FD"/>
    <w:multiLevelType w:val="hybridMultilevel"/>
    <w:tmpl w:val="275C6E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90708F"/>
    <w:multiLevelType w:val="hybridMultilevel"/>
    <w:tmpl w:val="F340805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C14074"/>
    <w:multiLevelType w:val="hybridMultilevel"/>
    <w:tmpl w:val="66787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455A1"/>
    <w:multiLevelType w:val="hybridMultilevel"/>
    <w:tmpl w:val="387430A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76421E7C"/>
    <w:multiLevelType w:val="hybridMultilevel"/>
    <w:tmpl w:val="4908363E"/>
    <w:lvl w:ilvl="0" w:tplc="AFFE4ABA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ECB778A"/>
    <w:multiLevelType w:val="hybridMultilevel"/>
    <w:tmpl w:val="61EC0FD6"/>
    <w:lvl w:ilvl="0" w:tplc="E9167F92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84797634">
    <w:abstractNumId w:val="0"/>
  </w:num>
  <w:num w:numId="2" w16cid:durableId="1400205069">
    <w:abstractNumId w:val="1"/>
  </w:num>
  <w:num w:numId="3" w16cid:durableId="1354764454">
    <w:abstractNumId w:val="5"/>
  </w:num>
  <w:num w:numId="4" w16cid:durableId="2108235785">
    <w:abstractNumId w:val="6"/>
  </w:num>
  <w:num w:numId="5" w16cid:durableId="212927621">
    <w:abstractNumId w:val="7"/>
  </w:num>
  <w:num w:numId="6" w16cid:durableId="539588853">
    <w:abstractNumId w:val="9"/>
  </w:num>
  <w:num w:numId="7" w16cid:durableId="1869948141">
    <w:abstractNumId w:val="19"/>
  </w:num>
  <w:num w:numId="8" w16cid:durableId="1261256927">
    <w:abstractNumId w:val="23"/>
  </w:num>
  <w:num w:numId="9" w16cid:durableId="1477842216">
    <w:abstractNumId w:val="12"/>
  </w:num>
  <w:num w:numId="10" w16cid:durableId="930628122">
    <w:abstractNumId w:val="28"/>
  </w:num>
  <w:num w:numId="11" w16cid:durableId="1552959805">
    <w:abstractNumId w:val="27"/>
  </w:num>
  <w:num w:numId="12" w16cid:durableId="757334492">
    <w:abstractNumId w:val="15"/>
  </w:num>
  <w:num w:numId="13" w16cid:durableId="452678818">
    <w:abstractNumId w:val="22"/>
  </w:num>
  <w:num w:numId="14" w16cid:durableId="30347660">
    <w:abstractNumId w:val="25"/>
  </w:num>
  <w:num w:numId="15" w16cid:durableId="1124882553">
    <w:abstractNumId w:val="13"/>
  </w:num>
  <w:num w:numId="16" w16cid:durableId="1099374009">
    <w:abstractNumId w:val="16"/>
  </w:num>
  <w:num w:numId="17" w16cid:durableId="910195801">
    <w:abstractNumId w:val="18"/>
  </w:num>
  <w:num w:numId="18" w16cid:durableId="1566259196">
    <w:abstractNumId w:val="11"/>
  </w:num>
  <w:num w:numId="19" w16cid:durableId="974484250">
    <w:abstractNumId w:val="14"/>
  </w:num>
  <w:num w:numId="20" w16cid:durableId="196358595">
    <w:abstractNumId w:val="21"/>
  </w:num>
  <w:num w:numId="21" w16cid:durableId="1394616001">
    <w:abstractNumId w:val="26"/>
  </w:num>
  <w:num w:numId="22" w16cid:durableId="772818422">
    <w:abstractNumId w:val="20"/>
  </w:num>
  <w:num w:numId="23" w16cid:durableId="316150658">
    <w:abstractNumId w:val="17"/>
  </w:num>
  <w:num w:numId="24" w16cid:durableId="1413510591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642"/>
    <w:rsid w:val="00015B38"/>
    <w:rsid w:val="00022EB5"/>
    <w:rsid w:val="000251D6"/>
    <w:rsid w:val="0004216B"/>
    <w:rsid w:val="000465C4"/>
    <w:rsid w:val="000529AD"/>
    <w:rsid w:val="0006049E"/>
    <w:rsid w:val="000801C2"/>
    <w:rsid w:val="00080BF0"/>
    <w:rsid w:val="00080F92"/>
    <w:rsid w:val="000870A3"/>
    <w:rsid w:val="00092DB2"/>
    <w:rsid w:val="000A0477"/>
    <w:rsid w:val="000C36CE"/>
    <w:rsid w:val="000D317E"/>
    <w:rsid w:val="000E7385"/>
    <w:rsid w:val="000F3025"/>
    <w:rsid w:val="00101B11"/>
    <w:rsid w:val="001020ED"/>
    <w:rsid w:val="001158A4"/>
    <w:rsid w:val="0012091E"/>
    <w:rsid w:val="001253EC"/>
    <w:rsid w:val="00131505"/>
    <w:rsid w:val="00131CE0"/>
    <w:rsid w:val="00134E89"/>
    <w:rsid w:val="00156941"/>
    <w:rsid w:val="001616FA"/>
    <w:rsid w:val="00174843"/>
    <w:rsid w:val="00176024"/>
    <w:rsid w:val="0019346C"/>
    <w:rsid w:val="00193FCE"/>
    <w:rsid w:val="001B5E0E"/>
    <w:rsid w:val="001C274C"/>
    <w:rsid w:val="001D1BD5"/>
    <w:rsid w:val="001D6286"/>
    <w:rsid w:val="001D719A"/>
    <w:rsid w:val="00215AF8"/>
    <w:rsid w:val="002173DA"/>
    <w:rsid w:val="0023560C"/>
    <w:rsid w:val="00241CF2"/>
    <w:rsid w:val="0026243E"/>
    <w:rsid w:val="00266C10"/>
    <w:rsid w:val="0027499C"/>
    <w:rsid w:val="002928AD"/>
    <w:rsid w:val="002C510D"/>
    <w:rsid w:val="002C6538"/>
    <w:rsid w:val="002E327E"/>
    <w:rsid w:val="00305F3E"/>
    <w:rsid w:val="00313C03"/>
    <w:rsid w:val="00321F0D"/>
    <w:rsid w:val="0033014D"/>
    <w:rsid w:val="00331251"/>
    <w:rsid w:val="003346CA"/>
    <w:rsid w:val="00354F6C"/>
    <w:rsid w:val="003665D0"/>
    <w:rsid w:val="0036745D"/>
    <w:rsid w:val="00385077"/>
    <w:rsid w:val="0039469B"/>
    <w:rsid w:val="003B7393"/>
    <w:rsid w:val="003C62D7"/>
    <w:rsid w:val="003D6948"/>
    <w:rsid w:val="003F0A78"/>
    <w:rsid w:val="00410A1B"/>
    <w:rsid w:val="00416372"/>
    <w:rsid w:val="0042320C"/>
    <w:rsid w:val="0042650F"/>
    <w:rsid w:val="004417AB"/>
    <w:rsid w:val="00446200"/>
    <w:rsid w:val="00453B12"/>
    <w:rsid w:val="00455A02"/>
    <w:rsid w:val="00466E07"/>
    <w:rsid w:val="004B69E5"/>
    <w:rsid w:val="004B7A77"/>
    <w:rsid w:val="004D31B7"/>
    <w:rsid w:val="004D790C"/>
    <w:rsid w:val="004F29B0"/>
    <w:rsid w:val="005062CB"/>
    <w:rsid w:val="005107A9"/>
    <w:rsid w:val="005155FC"/>
    <w:rsid w:val="00532973"/>
    <w:rsid w:val="00544639"/>
    <w:rsid w:val="005653B5"/>
    <w:rsid w:val="0058124F"/>
    <w:rsid w:val="005939B3"/>
    <w:rsid w:val="005C75DF"/>
    <w:rsid w:val="005D0AF5"/>
    <w:rsid w:val="005D1563"/>
    <w:rsid w:val="005E4943"/>
    <w:rsid w:val="005F38E7"/>
    <w:rsid w:val="005F46A0"/>
    <w:rsid w:val="006237F6"/>
    <w:rsid w:val="0062771C"/>
    <w:rsid w:val="00627BBF"/>
    <w:rsid w:val="006461B9"/>
    <w:rsid w:val="00654442"/>
    <w:rsid w:val="00661437"/>
    <w:rsid w:val="00684FD8"/>
    <w:rsid w:val="0069529B"/>
    <w:rsid w:val="006967A5"/>
    <w:rsid w:val="006A502C"/>
    <w:rsid w:val="006E1044"/>
    <w:rsid w:val="006E7693"/>
    <w:rsid w:val="006F32B2"/>
    <w:rsid w:val="006F69AB"/>
    <w:rsid w:val="00706518"/>
    <w:rsid w:val="00706D96"/>
    <w:rsid w:val="00711EE3"/>
    <w:rsid w:val="007156CD"/>
    <w:rsid w:val="007174FD"/>
    <w:rsid w:val="00722725"/>
    <w:rsid w:val="00731D81"/>
    <w:rsid w:val="00732C05"/>
    <w:rsid w:val="00750C4A"/>
    <w:rsid w:val="007771AC"/>
    <w:rsid w:val="00780A85"/>
    <w:rsid w:val="0079443A"/>
    <w:rsid w:val="007970B5"/>
    <w:rsid w:val="007A28FE"/>
    <w:rsid w:val="007A7221"/>
    <w:rsid w:val="007B250C"/>
    <w:rsid w:val="007C1B40"/>
    <w:rsid w:val="007C350B"/>
    <w:rsid w:val="007C7139"/>
    <w:rsid w:val="007F17BD"/>
    <w:rsid w:val="007F7954"/>
    <w:rsid w:val="00834ABB"/>
    <w:rsid w:val="00842ACD"/>
    <w:rsid w:val="00843EFD"/>
    <w:rsid w:val="00895DEE"/>
    <w:rsid w:val="00896D09"/>
    <w:rsid w:val="008A09D6"/>
    <w:rsid w:val="008B7D6F"/>
    <w:rsid w:val="00915E97"/>
    <w:rsid w:val="00917354"/>
    <w:rsid w:val="009343E1"/>
    <w:rsid w:val="009605C1"/>
    <w:rsid w:val="009921D5"/>
    <w:rsid w:val="009A087E"/>
    <w:rsid w:val="009C3D25"/>
    <w:rsid w:val="009E2EFA"/>
    <w:rsid w:val="009F1004"/>
    <w:rsid w:val="009F3BE3"/>
    <w:rsid w:val="00A134DA"/>
    <w:rsid w:val="00A35224"/>
    <w:rsid w:val="00A42619"/>
    <w:rsid w:val="00A66D30"/>
    <w:rsid w:val="00A706E7"/>
    <w:rsid w:val="00AB1B4F"/>
    <w:rsid w:val="00AB4E29"/>
    <w:rsid w:val="00AB77CB"/>
    <w:rsid w:val="00AC01C7"/>
    <w:rsid w:val="00AD3375"/>
    <w:rsid w:val="00AE13A8"/>
    <w:rsid w:val="00B20AF1"/>
    <w:rsid w:val="00B22CDF"/>
    <w:rsid w:val="00B55FA7"/>
    <w:rsid w:val="00B62A50"/>
    <w:rsid w:val="00B62F4A"/>
    <w:rsid w:val="00B7320C"/>
    <w:rsid w:val="00B861CE"/>
    <w:rsid w:val="00BA0392"/>
    <w:rsid w:val="00C11B4C"/>
    <w:rsid w:val="00C31831"/>
    <w:rsid w:val="00C51909"/>
    <w:rsid w:val="00C53920"/>
    <w:rsid w:val="00C53A25"/>
    <w:rsid w:val="00C71D21"/>
    <w:rsid w:val="00C827B6"/>
    <w:rsid w:val="00C85C66"/>
    <w:rsid w:val="00D25486"/>
    <w:rsid w:val="00D70E26"/>
    <w:rsid w:val="00D74EA5"/>
    <w:rsid w:val="00D82593"/>
    <w:rsid w:val="00DC27CD"/>
    <w:rsid w:val="00DE0434"/>
    <w:rsid w:val="00DE689C"/>
    <w:rsid w:val="00DE7EC6"/>
    <w:rsid w:val="00DF6634"/>
    <w:rsid w:val="00E07642"/>
    <w:rsid w:val="00E17E23"/>
    <w:rsid w:val="00E31390"/>
    <w:rsid w:val="00E6128D"/>
    <w:rsid w:val="00E96A78"/>
    <w:rsid w:val="00EC6767"/>
    <w:rsid w:val="00ED56A9"/>
    <w:rsid w:val="00EE0188"/>
    <w:rsid w:val="00EE234C"/>
    <w:rsid w:val="00F03590"/>
    <w:rsid w:val="00F217A3"/>
    <w:rsid w:val="00F231E5"/>
    <w:rsid w:val="00F27C83"/>
    <w:rsid w:val="00F30069"/>
    <w:rsid w:val="00F43E22"/>
    <w:rsid w:val="00F464C7"/>
    <w:rsid w:val="00F92A5D"/>
    <w:rsid w:val="00FB5131"/>
    <w:rsid w:val="00FC0815"/>
    <w:rsid w:val="00FC456C"/>
    <w:rsid w:val="00FE17F9"/>
    <w:rsid w:val="00FE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1A353"/>
  <w15:chartTrackingRefBased/>
  <w15:docId w15:val="{88BA7AF6-4CBB-40E7-8873-B08BB47A3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8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7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642"/>
  </w:style>
  <w:style w:type="paragraph" w:styleId="Stopka">
    <w:name w:val="footer"/>
    <w:basedOn w:val="Normalny"/>
    <w:link w:val="StopkaZnak"/>
    <w:uiPriority w:val="99"/>
    <w:unhideWhenUsed/>
    <w:rsid w:val="00E07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642"/>
  </w:style>
  <w:style w:type="paragraph" w:styleId="Bezodstpw">
    <w:name w:val="No Spacing"/>
    <w:uiPriority w:val="1"/>
    <w:qFormat/>
    <w:rsid w:val="00E07642"/>
    <w:pPr>
      <w:spacing w:after="0" w:line="240" w:lineRule="auto"/>
    </w:pPr>
  </w:style>
  <w:style w:type="character" w:customStyle="1" w:styleId="Znakiprzypiswdolnych">
    <w:name w:val="Znaki przypisów dolnych"/>
    <w:rsid w:val="00B7320C"/>
    <w:rPr>
      <w:vertAlign w:val="superscript"/>
    </w:rPr>
  </w:style>
  <w:style w:type="character" w:styleId="Hipercze">
    <w:name w:val="Hyperlink"/>
    <w:rsid w:val="00B7320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7320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B7320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ormalnyWeb">
    <w:name w:val="Normal (Web)"/>
    <w:basedOn w:val="Normalny"/>
    <w:rsid w:val="00B7320C"/>
    <w:pPr>
      <w:suppressAutoHyphens/>
      <w:autoSpaceDE w:val="0"/>
      <w:spacing w:before="100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Domy">
    <w:name w:val="Domy"/>
    <w:rsid w:val="00B7320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ar-SA"/>
      <w14:ligatures w14:val="none"/>
    </w:rPr>
  </w:style>
  <w:style w:type="paragraph" w:customStyle="1" w:styleId="p1">
    <w:name w:val="p1"/>
    <w:basedOn w:val="Normalny"/>
    <w:rsid w:val="00B732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WW-Default">
    <w:name w:val="WW-Default"/>
    <w:rsid w:val="00B7320C"/>
    <w:pPr>
      <w:suppressAutoHyphens/>
      <w:spacing w:after="0" w:line="100" w:lineRule="atLeast"/>
    </w:pPr>
    <w:rPr>
      <w:rFonts w:ascii="Times New Roman" w:eastAsia="SimSun" w:hAnsi="Times New Roman" w:cs="Times New Roman"/>
      <w:color w:val="000000"/>
      <w:kern w:val="0"/>
      <w:sz w:val="24"/>
      <w:szCs w:val="24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6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694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A0392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styleId="Uwydatnienie">
    <w:name w:val="Emphasis"/>
    <w:basedOn w:val="Domylnaczcionkaakapitu"/>
    <w:uiPriority w:val="20"/>
    <w:qFormat/>
    <w:rsid w:val="00E6128D"/>
    <w:rPr>
      <w:i/>
      <w:iCs/>
    </w:rPr>
  </w:style>
  <w:style w:type="character" w:styleId="Pogrubienie">
    <w:name w:val="Strong"/>
    <w:basedOn w:val="Domylnaczcionkaakapitu"/>
    <w:uiPriority w:val="22"/>
    <w:qFormat/>
    <w:rsid w:val="00E6128D"/>
    <w:rPr>
      <w:b/>
      <w:bCs/>
    </w:rPr>
  </w:style>
  <w:style w:type="character" w:customStyle="1" w:styleId="WW8Num2z0">
    <w:name w:val="WW8Num2z0"/>
    <w:rsid w:val="0042650F"/>
    <w:rPr>
      <w:rFonts w:cs="Bookman Old Style" w:hint="default"/>
    </w:rPr>
  </w:style>
  <w:style w:type="table" w:styleId="Tabela-Siatka">
    <w:name w:val="Table Grid"/>
    <w:basedOn w:val="Standardowy"/>
    <w:uiPriority w:val="39"/>
    <w:rsid w:val="007F7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F69A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F6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3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dansk.prac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0AD9C-F0AC-4CA9-B82C-EFEEA6670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5216</Words>
  <Characters>31301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pup</dc:creator>
  <cp:keywords/>
  <dc:description/>
  <cp:lastModifiedBy>pup</cp:lastModifiedBy>
  <cp:revision>2</cp:revision>
  <cp:lastPrinted>2026-01-19T13:41:00Z</cp:lastPrinted>
  <dcterms:created xsi:type="dcterms:W3CDTF">2026-02-16T09:30:00Z</dcterms:created>
  <dcterms:modified xsi:type="dcterms:W3CDTF">2026-02-16T09:30:00Z</dcterms:modified>
</cp:coreProperties>
</file>